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658C010B" w:rsidR="00BF7F06" w:rsidRPr="004B25B5" w:rsidRDefault="00866B7A" w:rsidP="009E4AB7">
      <w:pPr>
        <w:rPr>
          <w:rFonts w:ascii="Calibri" w:hAnsi="Calibri" w:cs="Calibri"/>
          <w:b/>
          <w:bCs/>
          <w:sz w:val="26"/>
          <w:szCs w:val="26"/>
        </w:rPr>
      </w:pPr>
      <w:r>
        <w:rPr>
          <w:rFonts w:ascii="Calibri" w:hAnsi="Calibri" w:cs="Calibri"/>
          <w:b/>
          <w:bCs/>
          <w:sz w:val="26"/>
          <w:szCs w:val="26"/>
        </w:rPr>
        <w:t>Panic Attack</w:t>
      </w:r>
    </w:p>
    <w:p w14:paraId="2CDC2AFF" w14:textId="3DFB2707" w:rsidR="007A6325" w:rsidRPr="004B25B5" w:rsidRDefault="00EA737E" w:rsidP="009E4AB7">
      <w:pPr>
        <w:rPr>
          <w:rFonts w:ascii="Calibri" w:hAnsi="Calibri" w:cs="Calibri"/>
          <w:b/>
          <w:bCs/>
          <w:sz w:val="26"/>
          <w:szCs w:val="26"/>
        </w:rPr>
      </w:pPr>
      <w:r>
        <w:rPr>
          <w:rFonts w:ascii="Calibri" w:hAnsi="Calibri" w:cs="Calibri"/>
          <w:b/>
          <w:bCs/>
          <w:sz w:val="26"/>
          <w:szCs w:val="26"/>
        </w:rPr>
        <w:t>Trust The Process</w:t>
      </w:r>
      <w:r w:rsidR="007A0295">
        <w:rPr>
          <w:rFonts w:ascii="Calibri" w:hAnsi="Calibri" w:cs="Calibri"/>
          <w:b/>
          <w:bCs/>
          <w:sz w:val="26"/>
          <w:szCs w:val="26"/>
        </w:rPr>
        <w:t xml:space="preserv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2</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156A3DE0" w14:textId="6133DBCD" w:rsidR="007A6325" w:rsidRPr="004B25B5" w:rsidRDefault="00866B7A" w:rsidP="009E4AB7">
      <w:pPr>
        <w:rPr>
          <w:rFonts w:ascii="Calibri" w:hAnsi="Calibri" w:cs="Calibri"/>
          <w:b/>
          <w:bCs/>
          <w:sz w:val="26"/>
          <w:szCs w:val="26"/>
        </w:rPr>
      </w:pPr>
      <w:r>
        <w:rPr>
          <w:rFonts w:ascii="Calibri" w:hAnsi="Calibri" w:cs="Calibri"/>
          <w:b/>
          <w:bCs/>
          <w:sz w:val="26"/>
          <w:szCs w:val="26"/>
        </w:rPr>
        <w:t xml:space="preserve">Psalm </w:t>
      </w:r>
      <w:r w:rsidR="00EA737E">
        <w:rPr>
          <w:rFonts w:ascii="Calibri" w:hAnsi="Calibri" w:cs="Calibri"/>
          <w:b/>
          <w:bCs/>
          <w:sz w:val="26"/>
          <w:szCs w:val="26"/>
        </w:rPr>
        <w:t>56:3-4</w:t>
      </w:r>
    </w:p>
    <w:p w14:paraId="27D4678F"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1A95A0BC" w14:textId="77777777" w:rsidR="009E4AB7" w:rsidRPr="004B25B5" w:rsidRDefault="009E4AB7" w:rsidP="009E4AB7">
      <w:pPr>
        <w:rPr>
          <w:rFonts w:ascii="Calibri" w:hAnsi="Calibri" w:cs="Calibri"/>
          <w:b/>
          <w:bCs/>
          <w:sz w:val="26"/>
          <w:szCs w:val="26"/>
        </w:rPr>
      </w:pPr>
    </w:p>
    <w:p w14:paraId="11A6A6CB" w14:textId="6FC1CF90" w:rsidR="00EA737E" w:rsidRPr="00EA737E" w:rsidRDefault="00EA737E" w:rsidP="00EA737E">
      <w:pPr>
        <w:spacing w:line="276" w:lineRule="auto"/>
        <w:rPr>
          <w:rFonts w:ascii="Calibri" w:hAnsi="Calibri"/>
        </w:rPr>
      </w:pPr>
      <w:r w:rsidRPr="00EA737E">
        <w:rPr>
          <w:rFonts w:ascii="Calibri" w:hAnsi="Calibri"/>
        </w:rPr>
        <w:t xml:space="preserve">A few seasons ago, the NBA basketball team, the Philadelphia 76ers, traded several of their top players for future draft picks. Everybody thought the general manager had lost his mind. Stephen A. Smith tweeted, “The NBA Commissioner needs to step in. People have lost their sanity in Philadelphia.” But the strategy of the team was to get rid of some of the established players, get as many future draft picks as possible, and build a championship franchise. A few years later, the 76ers played in the Eastern Conference championship. There was a phrase that was coined in and through that experience called “trust the process.” People in Philadelphia were saying, “Trust the process,” which basically means things look </w:t>
      </w:r>
      <w:proofErr w:type="gramStart"/>
      <w:r w:rsidRPr="00EA737E">
        <w:rPr>
          <w:rFonts w:ascii="Calibri" w:hAnsi="Calibri"/>
        </w:rPr>
        <w:t>really bad</w:t>
      </w:r>
      <w:proofErr w:type="gramEnd"/>
      <w:r w:rsidRPr="00EA737E">
        <w:rPr>
          <w:rFonts w:ascii="Calibri" w:hAnsi="Calibri"/>
        </w:rPr>
        <w:t xml:space="preserve"> right now, but </w:t>
      </w:r>
      <w:r w:rsidR="00BD3572">
        <w:rPr>
          <w:rFonts w:ascii="Calibri" w:hAnsi="Calibri"/>
        </w:rPr>
        <w:t>we’re</w:t>
      </w:r>
      <w:r w:rsidRPr="00EA737E">
        <w:rPr>
          <w:rFonts w:ascii="Calibri" w:hAnsi="Calibri"/>
        </w:rPr>
        <w:t xml:space="preserve"> going to get better. We have a plan in place to </w:t>
      </w:r>
      <w:r w:rsidR="00BD3572">
        <w:rPr>
          <w:rFonts w:ascii="Calibri" w:hAnsi="Calibri"/>
        </w:rPr>
        <w:t>win a championship</w:t>
      </w:r>
      <w:r w:rsidRPr="00EA737E">
        <w:rPr>
          <w:rFonts w:ascii="Calibri" w:hAnsi="Calibri"/>
        </w:rPr>
        <w:t xml:space="preserve">. </w:t>
      </w:r>
    </w:p>
    <w:p w14:paraId="415982BA" w14:textId="77777777" w:rsidR="00EA737E" w:rsidRPr="00EA737E" w:rsidRDefault="00EA737E" w:rsidP="00EA737E">
      <w:pPr>
        <w:spacing w:line="276" w:lineRule="auto"/>
        <w:rPr>
          <w:rFonts w:ascii="Calibri" w:hAnsi="Calibri"/>
        </w:rPr>
      </w:pPr>
    </w:p>
    <w:p w14:paraId="21F8F044" w14:textId="42EEDB80" w:rsidR="00EA737E" w:rsidRPr="00EA737E" w:rsidRDefault="00EA737E" w:rsidP="00EA737E">
      <w:pPr>
        <w:spacing w:line="276" w:lineRule="auto"/>
        <w:rPr>
          <w:rFonts w:ascii="Calibri" w:hAnsi="Calibri"/>
        </w:rPr>
      </w:pPr>
      <w:r w:rsidRPr="00EA737E">
        <w:rPr>
          <w:rFonts w:ascii="Calibri" w:hAnsi="Calibri"/>
        </w:rPr>
        <w:t xml:space="preserve">I can't think of a greater phrase to describe the Christian life than “trust the process.” God has a plan for our lives. There's a process that's in place. Sometimes what we see is the immediate losses, rather than the future wins and it prevents us from understanding we </w:t>
      </w:r>
      <w:r w:rsidR="00BD3572">
        <w:rPr>
          <w:rFonts w:ascii="Calibri" w:hAnsi="Calibri"/>
        </w:rPr>
        <w:t>must</w:t>
      </w:r>
      <w:r w:rsidRPr="00EA737E">
        <w:rPr>
          <w:rFonts w:ascii="Calibri" w:hAnsi="Calibri"/>
        </w:rPr>
        <w:t xml:space="preserve"> trust the process. </w:t>
      </w:r>
      <w:r w:rsidR="00BD3572">
        <w:rPr>
          <w:rFonts w:ascii="Calibri" w:hAnsi="Calibri"/>
        </w:rPr>
        <w:t>God is in the business of developing our faith and requires us to trust Him.</w:t>
      </w:r>
    </w:p>
    <w:p w14:paraId="66261A3F" w14:textId="77777777" w:rsidR="00EA737E" w:rsidRPr="00EA737E" w:rsidRDefault="00EA737E" w:rsidP="00EA737E">
      <w:pPr>
        <w:spacing w:line="276" w:lineRule="auto"/>
        <w:rPr>
          <w:rFonts w:ascii="Calibri" w:hAnsi="Calibri"/>
        </w:rPr>
      </w:pPr>
    </w:p>
    <w:p w14:paraId="5EC9CFE8" w14:textId="77777777" w:rsidR="00EA737E" w:rsidRPr="00EA737E" w:rsidRDefault="00EA737E" w:rsidP="00EA737E">
      <w:pPr>
        <w:spacing w:line="276" w:lineRule="auto"/>
        <w:rPr>
          <w:rFonts w:ascii="Calibri" w:hAnsi="Calibri"/>
        </w:rPr>
      </w:pPr>
      <w:r w:rsidRPr="00EA737E">
        <w:rPr>
          <w:rFonts w:ascii="Calibri" w:hAnsi="Calibri"/>
        </w:rPr>
        <w:t>“Consider it a great joy, my brothers and sisters, whenever you experience various trials, because you know that the testing of your faith produces endurance. And let endurance have its full effect, so that you may be mature and complete, lacking nothing” (James 1:2-4).</w:t>
      </w:r>
    </w:p>
    <w:p w14:paraId="7F39DC22" w14:textId="77777777" w:rsidR="00EA737E" w:rsidRPr="00EA737E" w:rsidRDefault="00EA737E" w:rsidP="00EA737E">
      <w:pPr>
        <w:spacing w:line="276" w:lineRule="auto"/>
        <w:rPr>
          <w:rFonts w:ascii="Calibri" w:hAnsi="Calibri"/>
        </w:rPr>
      </w:pPr>
    </w:p>
    <w:p w14:paraId="69BEF0EC" w14:textId="2BF5F56A" w:rsidR="00EA737E" w:rsidRPr="00EA737E" w:rsidRDefault="00EA737E" w:rsidP="00EA737E">
      <w:pPr>
        <w:spacing w:line="276" w:lineRule="auto"/>
        <w:rPr>
          <w:rFonts w:ascii="Calibri" w:hAnsi="Calibri"/>
        </w:rPr>
      </w:pPr>
      <w:r w:rsidRPr="00EA737E">
        <w:rPr>
          <w:rFonts w:ascii="Calibri" w:hAnsi="Calibri"/>
        </w:rPr>
        <w:t xml:space="preserve">In other words, if you want to have a mature faith, if you want to have a dynamic faith, there's a process you </w:t>
      </w:r>
      <w:proofErr w:type="gramStart"/>
      <w:r w:rsidRPr="00EA737E">
        <w:rPr>
          <w:rFonts w:ascii="Calibri" w:hAnsi="Calibri"/>
        </w:rPr>
        <w:t>have to</w:t>
      </w:r>
      <w:proofErr w:type="gramEnd"/>
      <w:r w:rsidRPr="00EA737E">
        <w:rPr>
          <w:rFonts w:ascii="Calibri" w:hAnsi="Calibri"/>
        </w:rPr>
        <w:t xml:space="preserve"> go through. You have to trust the process. Nobody builds a great faith when everything is easy, when everything's going in the right direction. There's a process that's involved. </w:t>
      </w:r>
    </w:p>
    <w:p w14:paraId="5D2D6F37" w14:textId="77777777" w:rsidR="00EA737E" w:rsidRPr="00EA737E" w:rsidRDefault="00EA737E" w:rsidP="00EA737E">
      <w:pPr>
        <w:spacing w:line="276" w:lineRule="auto"/>
        <w:rPr>
          <w:rFonts w:ascii="Calibri" w:hAnsi="Calibri"/>
        </w:rPr>
      </w:pPr>
    </w:p>
    <w:p w14:paraId="331076E2" w14:textId="0AC5236E" w:rsidR="00EA737E" w:rsidRPr="00EA737E" w:rsidRDefault="00EA737E" w:rsidP="00EA737E">
      <w:pPr>
        <w:spacing w:line="276" w:lineRule="auto"/>
        <w:rPr>
          <w:rFonts w:ascii="Calibri" w:hAnsi="Calibri"/>
        </w:rPr>
      </w:pPr>
      <w:r w:rsidRPr="00EA737E">
        <w:rPr>
          <w:rFonts w:ascii="Calibri" w:hAnsi="Calibri"/>
        </w:rPr>
        <w:t xml:space="preserve">The passage of scripture we're going to look at today is found in Psalm 56. King David penned these words in the middle of a great heartache in the middle of his life. David is panicked. David is overcome with worry, anxiety and fear. We've been talking about the “Panic Attack” series that we've been in. Last week we talked about Psalm 3 how King David had to flee the city of Jerusalem because his own son, Absalom, tried to take the throne from him. There was a coup. David narrowly escaped with his life and maintained his authority. It was out of that, that he wrote the words of Psalm 3 about trusting God. </w:t>
      </w:r>
    </w:p>
    <w:p w14:paraId="19AD9724" w14:textId="77777777" w:rsidR="00EA737E" w:rsidRPr="00EA737E" w:rsidRDefault="00EA737E" w:rsidP="00EA737E">
      <w:pPr>
        <w:spacing w:line="276" w:lineRule="auto"/>
        <w:rPr>
          <w:rFonts w:ascii="Calibri" w:hAnsi="Calibri"/>
        </w:rPr>
      </w:pPr>
    </w:p>
    <w:p w14:paraId="338C0E28" w14:textId="77777777" w:rsidR="00EA737E" w:rsidRPr="00EA737E" w:rsidRDefault="00EA737E" w:rsidP="00EA737E">
      <w:pPr>
        <w:spacing w:line="276" w:lineRule="auto"/>
        <w:rPr>
          <w:rFonts w:ascii="Calibri" w:hAnsi="Calibri"/>
        </w:rPr>
      </w:pPr>
      <w:r w:rsidRPr="00EA737E">
        <w:rPr>
          <w:rFonts w:ascii="Calibri" w:hAnsi="Calibri"/>
        </w:rPr>
        <w:lastRenderedPageBreak/>
        <w:t xml:space="preserve">Psalm 56 is kind of like that. It's about another scenario in David's life where he's facing overwhelming odds, incredible adversity. He comes to some great conclusions about God in and through that. </w:t>
      </w:r>
    </w:p>
    <w:p w14:paraId="1F07D259" w14:textId="77777777" w:rsidR="00EA737E" w:rsidRPr="00EA737E" w:rsidRDefault="00EA737E" w:rsidP="00EA737E">
      <w:pPr>
        <w:spacing w:line="276" w:lineRule="auto"/>
        <w:rPr>
          <w:rFonts w:ascii="Calibri" w:hAnsi="Calibri"/>
        </w:rPr>
      </w:pPr>
    </w:p>
    <w:p w14:paraId="0A1D748E" w14:textId="77777777" w:rsidR="00EA737E" w:rsidRPr="00EA737E" w:rsidRDefault="00EA737E" w:rsidP="00EA737E">
      <w:pPr>
        <w:spacing w:line="276" w:lineRule="auto"/>
        <w:rPr>
          <w:rFonts w:ascii="Calibri" w:hAnsi="Calibri"/>
        </w:rPr>
      </w:pPr>
      <w:r w:rsidRPr="00EA737E">
        <w:rPr>
          <w:rFonts w:ascii="Calibri" w:hAnsi="Calibri"/>
        </w:rPr>
        <w:t xml:space="preserve">The book of Psalms is the Hebrew hymn book. These are his lyrics and songs that are written. The ancient Hebrew people would stand and worship by singing the words to the songs. David was the second king of Israel, but he was a great poet, a great artist, and a great songwriter as well. </w:t>
      </w:r>
    </w:p>
    <w:p w14:paraId="270D255C" w14:textId="77777777" w:rsidR="00EA737E" w:rsidRPr="00EA737E" w:rsidRDefault="00EA737E" w:rsidP="00EA737E">
      <w:pPr>
        <w:spacing w:line="276" w:lineRule="auto"/>
        <w:rPr>
          <w:rFonts w:ascii="Calibri" w:hAnsi="Calibri"/>
        </w:rPr>
      </w:pPr>
    </w:p>
    <w:p w14:paraId="3E5EEF9F" w14:textId="77777777" w:rsidR="00EA737E" w:rsidRPr="00EA737E" w:rsidRDefault="00EA737E" w:rsidP="00EA737E">
      <w:pPr>
        <w:spacing w:line="276" w:lineRule="auto"/>
        <w:rPr>
          <w:rFonts w:ascii="Calibri" w:hAnsi="Calibri"/>
        </w:rPr>
      </w:pPr>
      <w:r w:rsidRPr="00EA737E">
        <w:rPr>
          <w:rFonts w:ascii="Calibri" w:hAnsi="Calibri"/>
        </w:rPr>
        <w:t>He wrote these words:</w:t>
      </w:r>
    </w:p>
    <w:p w14:paraId="5B1B7F40" w14:textId="77777777" w:rsidR="00EA737E" w:rsidRPr="00EA737E" w:rsidRDefault="00EA737E" w:rsidP="00EA737E">
      <w:pPr>
        <w:spacing w:line="276" w:lineRule="auto"/>
        <w:rPr>
          <w:rFonts w:ascii="Calibri" w:hAnsi="Calibri"/>
        </w:rPr>
      </w:pPr>
    </w:p>
    <w:p w14:paraId="48EDA7F2" w14:textId="77777777" w:rsidR="00EA737E" w:rsidRPr="00EA737E" w:rsidRDefault="00EA737E" w:rsidP="00EA737E">
      <w:pPr>
        <w:spacing w:line="276" w:lineRule="auto"/>
        <w:rPr>
          <w:rFonts w:ascii="Calibri" w:hAnsi="Calibri"/>
        </w:rPr>
      </w:pPr>
      <w:r w:rsidRPr="00EA737E">
        <w:rPr>
          <w:rFonts w:ascii="Calibri" w:hAnsi="Calibri"/>
        </w:rPr>
        <w:t>“When I am afraid, I will trust in you. In God, whose word I praise, in God I trust; I will not be afraid. What can mere mortals do to me?” (Psalm 56:3-4).</w:t>
      </w:r>
    </w:p>
    <w:p w14:paraId="6050C5C1" w14:textId="77777777" w:rsidR="00EA737E" w:rsidRPr="00EA737E" w:rsidRDefault="00EA737E" w:rsidP="00EA737E">
      <w:pPr>
        <w:spacing w:line="276" w:lineRule="auto"/>
        <w:rPr>
          <w:rFonts w:ascii="Calibri" w:hAnsi="Calibri"/>
        </w:rPr>
      </w:pPr>
    </w:p>
    <w:p w14:paraId="15BF6AF6" w14:textId="77777777" w:rsidR="00EA737E" w:rsidRPr="00EA737E" w:rsidRDefault="00EA737E" w:rsidP="00EA737E">
      <w:pPr>
        <w:spacing w:line="276" w:lineRule="auto"/>
        <w:rPr>
          <w:rFonts w:ascii="Calibri" w:hAnsi="Calibri"/>
        </w:rPr>
      </w:pPr>
      <w:r w:rsidRPr="00EA737E">
        <w:rPr>
          <w:rFonts w:ascii="Calibri" w:hAnsi="Calibri"/>
        </w:rPr>
        <w:t xml:space="preserve">In other words, trust the process. </w:t>
      </w:r>
    </w:p>
    <w:p w14:paraId="6B771DC8" w14:textId="77777777" w:rsidR="00EA737E" w:rsidRPr="00EA737E" w:rsidRDefault="00EA737E" w:rsidP="00EA737E">
      <w:pPr>
        <w:spacing w:line="276" w:lineRule="auto"/>
        <w:rPr>
          <w:rFonts w:ascii="Calibri" w:hAnsi="Calibri"/>
        </w:rPr>
      </w:pPr>
    </w:p>
    <w:p w14:paraId="53BE6742" w14:textId="77777777" w:rsidR="00EA737E" w:rsidRPr="00EA737E" w:rsidRDefault="00EA737E" w:rsidP="00EA737E">
      <w:pPr>
        <w:spacing w:line="276" w:lineRule="auto"/>
        <w:rPr>
          <w:rFonts w:ascii="Calibri" w:hAnsi="Calibri"/>
        </w:rPr>
      </w:pPr>
      <w:r w:rsidRPr="00EA737E">
        <w:rPr>
          <w:rFonts w:ascii="Calibri" w:hAnsi="Calibri"/>
        </w:rPr>
        <w:t xml:space="preserve">I want you to see three parts of the process that God wants to work in your life. </w:t>
      </w:r>
    </w:p>
    <w:p w14:paraId="4A8C3481" w14:textId="77777777" w:rsidR="00EA737E" w:rsidRPr="00EA737E" w:rsidRDefault="00EA737E" w:rsidP="00EA737E">
      <w:pPr>
        <w:spacing w:line="276" w:lineRule="auto"/>
        <w:rPr>
          <w:rFonts w:ascii="Calibri" w:hAnsi="Calibri"/>
        </w:rPr>
      </w:pPr>
      <w:r w:rsidRPr="00EA737E">
        <w:rPr>
          <w:rFonts w:ascii="Calibri" w:hAnsi="Calibri"/>
        </w:rPr>
        <w:t xml:space="preserve">1. When I’m afraid. </w:t>
      </w:r>
    </w:p>
    <w:p w14:paraId="7FC7176B" w14:textId="77777777" w:rsidR="00EA737E" w:rsidRPr="00EA737E" w:rsidRDefault="00EA737E" w:rsidP="00EA737E">
      <w:pPr>
        <w:spacing w:line="276" w:lineRule="auto"/>
        <w:rPr>
          <w:rFonts w:ascii="Calibri" w:hAnsi="Calibri"/>
        </w:rPr>
      </w:pPr>
      <w:r w:rsidRPr="00EA737E">
        <w:rPr>
          <w:rFonts w:ascii="Calibri" w:hAnsi="Calibri"/>
        </w:rPr>
        <w:t xml:space="preserve">2. I will trust Him. </w:t>
      </w:r>
    </w:p>
    <w:p w14:paraId="13DA6CEB" w14:textId="77777777" w:rsidR="00EA737E" w:rsidRPr="00EA737E" w:rsidRDefault="00EA737E" w:rsidP="00EA737E">
      <w:pPr>
        <w:spacing w:line="276" w:lineRule="auto"/>
        <w:rPr>
          <w:rFonts w:ascii="Calibri" w:hAnsi="Calibri"/>
        </w:rPr>
      </w:pPr>
      <w:r w:rsidRPr="00EA737E">
        <w:rPr>
          <w:rFonts w:ascii="Calibri" w:hAnsi="Calibri"/>
        </w:rPr>
        <w:t xml:space="preserve">3. I will not be afraid. </w:t>
      </w:r>
    </w:p>
    <w:p w14:paraId="3D912F64" w14:textId="77777777" w:rsidR="00EA737E" w:rsidRPr="00EA737E" w:rsidRDefault="00EA737E" w:rsidP="00EA737E">
      <w:pPr>
        <w:spacing w:line="276" w:lineRule="auto"/>
        <w:rPr>
          <w:rFonts w:ascii="Calibri" w:hAnsi="Calibri"/>
        </w:rPr>
      </w:pPr>
      <w:r w:rsidRPr="00EA737E">
        <w:rPr>
          <w:rFonts w:ascii="Calibri" w:hAnsi="Calibri"/>
        </w:rPr>
        <w:t>Trust the process.</w:t>
      </w:r>
    </w:p>
    <w:p w14:paraId="05D3D5C4" w14:textId="77777777" w:rsidR="00EA737E" w:rsidRPr="00EA737E" w:rsidRDefault="00EA737E" w:rsidP="00EA737E">
      <w:pPr>
        <w:spacing w:line="276" w:lineRule="auto"/>
        <w:rPr>
          <w:rFonts w:ascii="Calibri" w:hAnsi="Calibri"/>
        </w:rPr>
      </w:pPr>
    </w:p>
    <w:p w14:paraId="2ABC69CA" w14:textId="77777777" w:rsidR="00EA737E" w:rsidRPr="00EA737E" w:rsidRDefault="00EA737E" w:rsidP="00EA737E">
      <w:pPr>
        <w:spacing w:line="276" w:lineRule="auto"/>
        <w:rPr>
          <w:rFonts w:ascii="Calibri" w:hAnsi="Calibri"/>
        </w:rPr>
      </w:pPr>
      <w:r w:rsidRPr="00EA737E">
        <w:rPr>
          <w:rFonts w:ascii="Calibri" w:hAnsi="Calibri"/>
        </w:rPr>
        <w:t xml:space="preserve">David wrote these songs about the problems that he went through. Many of the songs are from particular situations that King David was facing. </w:t>
      </w:r>
    </w:p>
    <w:p w14:paraId="19333CF5" w14:textId="77777777" w:rsidR="00EA737E" w:rsidRPr="00EA737E" w:rsidRDefault="00EA737E" w:rsidP="00EA737E">
      <w:pPr>
        <w:spacing w:line="276" w:lineRule="auto"/>
        <w:rPr>
          <w:rFonts w:ascii="Calibri" w:hAnsi="Calibri"/>
        </w:rPr>
      </w:pPr>
    </w:p>
    <w:p w14:paraId="088AB50C" w14:textId="5C4223CA" w:rsidR="00EA737E" w:rsidRPr="00EA737E" w:rsidRDefault="00EA737E" w:rsidP="00EA737E">
      <w:pPr>
        <w:spacing w:line="276" w:lineRule="auto"/>
        <w:rPr>
          <w:rFonts w:ascii="Calibri" w:hAnsi="Calibri"/>
        </w:rPr>
      </w:pPr>
      <w:r w:rsidRPr="00EA737E">
        <w:rPr>
          <w:rFonts w:ascii="Calibri" w:hAnsi="Calibri"/>
        </w:rPr>
        <w:t>It reminds me of pop music</w:t>
      </w:r>
      <w:r w:rsidR="000F5BCD">
        <w:rPr>
          <w:rFonts w:ascii="Calibri" w:hAnsi="Calibri"/>
        </w:rPr>
        <w:t xml:space="preserve">. If </w:t>
      </w:r>
      <w:r w:rsidRPr="00EA737E">
        <w:rPr>
          <w:rFonts w:ascii="Calibri" w:hAnsi="Calibri"/>
        </w:rPr>
        <w:t>you hear a Taylor Swift song, it's always about a breakup. I've never heard of anybody have so many breakups, but she gets best-selling albums out of all</w:t>
      </w:r>
      <w:r w:rsidR="00BD3572">
        <w:rPr>
          <w:rFonts w:ascii="Calibri" w:hAnsi="Calibri"/>
        </w:rPr>
        <w:t xml:space="preserve"> her relationships</w:t>
      </w:r>
      <w:r w:rsidRPr="00EA737E">
        <w:rPr>
          <w:rFonts w:ascii="Calibri" w:hAnsi="Calibri"/>
        </w:rPr>
        <w:t xml:space="preserve">. Beyoncé is always writing songs about female empowerment. John Mayer is always writing songs about being depressed. He released his album not too long ago called </w:t>
      </w:r>
      <w:r w:rsidRPr="00EA737E">
        <w:rPr>
          <w:rFonts w:ascii="Calibri" w:hAnsi="Calibri"/>
          <w:i/>
          <w:iCs/>
        </w:rPr>
        <w:t xml:space="preserve">Sob Rock. </w:t>
      </w:r>
      <w:r w:rsidRPr="00EA737E">
        <w:rPr>
          <w:rFonts w:ascii="Calibri" w:hAnsi="Calibri"/>
        </w:rPr>
        <w:t>David wrote songs about predicaments he was in and how his faith in God grew and expanded. He’s speaking out of the rich experiences of his own life. He begins by talking about</w:t>
      </w:r>
      <w:r w:rsidR="00BD3572">
        <w:rPr>
          <w:rFonts w:ascii="Calibri" w:hAnsi="Calibri"/>
        </w:rPr>
        <w:t xml:space="preserve"> fear</w:t>
      </w:r>
      <w:r w:rsidR="002F171C">
        <w:rPr>
          <w:rFonts w:ascii="Calibri" w:hAnsi="Calibri"/>
        </w:rPr>
        <w:t xml:space="preserve"> in Psalm 56</w:t>
      </w:r>
      <w:r w:rsidR="00BD3572">
        <w:rPr>
          <w:rFonts w:ascii="Calibri" w:hAnsi="Calibri"/>
        </w:rPr>
        <w:t>.</w:t>
      </w:r>
    </w:p>
    <w:p w14:paraId="4C505571" w14:textId="77777777" w:rsidR="00EA737E" w:rsidRPr="00EA737E" w:rsidRDefault="00EA737E" w:rsidP="00EA737E">
      <w:pPr>
        <w:spacing w:line="276" w:lineRule="auto"/>
        <w:rPr>
          <w:rFonts w:ascii="Calibri" w:hAnsi="Calibri"/>
        </w:rPr>
      </w:pPr>
    </w:p>
    <w:p w14:paraId="40EA9FDA" w14:textId="77777777" w:rsidR="00EA737E" w:rsidRPr="00EA737E" w:rsidRDefault="00EA737E" w:rsidP="00EA737E">
      <w:pPr>
        <w:spacing w:line="276" w:lineRule="auto"/>
        <w:rPr>
          <w:rFonts w:ascii="Calibri" w:hAnsi="Calibri"/>
          <w:b/>
          <w:bCs/>
        </w:rPr>
      </w:pPr>
      <w:r w:rsidRPr="00EA737E">
        <w:rPr>
          <w:rFonts w:ascii="Calibri" w:hAnsi="Calibri"/>
          <w:b/>
          <w:bCs/>
        </w:rPr>
        <w:t>1. When I’m Afraid.</w:t>
      </w:r>
    </w:p>
    <w:p w14:paraId="040332D5" w14:textId="77777777" w:rsidR="00EA737E" w:rsidRPr="00EA737E" w:rsidRDefault="00EA737E" w:rsidP="00EA737E">
      <w:pPr>
        <w:spacing w:line="276" w:lineRule="auto"/>
        <w:rPr>
          <w:rFonts w:ascii="Calibri" w:hAnsi="Calibri"/>
        </w:rPr>
      </w:pPr>
    </w:p>
    <w:p w14:paraId="09C1D78B" w14:textId="4D38CA63" w:rsidR="00EA737E" w:rsidRPr="00EA737E" w:rsidRDefault="00EA737E" w:rsidP="00EA737E">
      <w:pPr>
        <w:spacing w:line="276" w:lineRule="auto"/>
        <w:rPr>
          <w:rFonts w:ascii="Calibri" w:hAnsi="Calibri"/>
        </w:rPr>
      </w:pPr>
      <w:r w:rsidRPr="00EA737E">
        <w:rPr>
          <w:rFonts w:ascii="Calibri" w:hAnsi="Calibri"/>
        </w:rPr>
        <w:t xml:space="preserve">Fear can blind you. When you get afraid, sometimes </w:t>
      </w:r>
      <w:r w:rsidR="002F171C">
        <w:rPr>
          <w:rFonts w:ascii="Calibri" w:hAnsi="Calibri"/>
        </w:rPr>
        <w:t>you take our eye</w:t>
      </w:r>
      <w:r w:rsidRPr="00EA737E">
        <w:rPr>
          <w:rFonts w:ascii="Calibri" w:hAnsi="Calibri"/>
        </w:rPr>
        <w:t xml:space="preserve"> </w:t>
      </w:r>
      <w:proofErr w:type="gramStart"/>
      <w:r w:rsidRPr="00EA737E">
        <w:rPr>
          <w:rFonts w:ascii="Calibri" w:hAnsi="Calibri"/>
        </w:rPr>
        <w:t>off of</w:t>
      </w:r>
      <w:proofErr w:type="gramEnd"/>
      <w:r w:rsidRPr="00EA737E">
        <w:rPr>
          <w:rFonts w:ascii="Calibri" w:hAnsi="Calibri"/>
        </w:rPr>
        <w:t xml:space="preserve"> the ball and </w:t>
      </w:r>
      <w:r w:rsidR="002F171C">
        <w:rPr>
          <w:rFonts w:ascii="Calibri" w:hAnsi="Calibri"/>
        </w:rPr>
        <w:t>you</w:t>
      </w:r>
      <w:r w:rsidRPr="00EA737E">
        <w:rPr>
          <w:rFonts w:ascii="Calibri" w:hAnsi="Calibri"/>
        </w:rPr>
        <w:t xml:space="preserve"> begin to look at all the problems. Fear has a blinding effect. Anxiety has a blinding effect on us. </w:t>
      </w:r>
      <w:r w:rsidRPr="00EA737E">
        <w:rPr>
          <w:rFonts w:ascii="Calibri" w:hAnsi="Calibri"/>
        </w:rPr>
        <w:lastRenderedPageBreak/>
        <w:t xml:space="preserve">We forget God's purposes. We forget “trust the process.” We forget God is maturing my faith. We just see all of the problems and all of the things that are upsetting us. </w:t>
      </w:r>
    </w:p>
    <w:p w14:paraId="6C76B1E1" w14:textId="77777777" w:rsidR="00EA737E" w:rsidRPr="00EA737E" w:rsidRDefault="00EA737E" w:rsidP="00EA737E">
      <w:pPr>
        <w:spacing w:line="276" w:lineRule="auto"/>
        <w:rPr>
          <w:rFonts w:ascii="Calibri" w:hAnsi="Calibri"/>
        </w:rPr>
      </w:pPr>
    </w:p>
    <w:p w14:paraId="20930265" w14:textId="77777777" w:rsidR="00EA737E" w:rsidRPr="00EA737E" w:rsidRDefault="00EA737E" w:rsidP="00EA737E">
      <w:pPr>
        <w:spacing w:line="276" w:lineRule="auto"/>
        <w:rPr>
          <w:rFonts w:ascii="Calibri" w:hAnsi="Calibri"/>
        </w:rPr>
      </w:pPr>
      <w:r w:rsidRPr="00EA737E">
        <w:rPr>
          <w:rFonts w:ascii="Calibri" w:hAnsi="Calibri"/>
        </w:rPr>
        <w:t xml:space="preserve">But David admits he's going through a difficult time. </w:t>
      </w:r>
    </w:p>
    <w:p w14:paraId="42CFA7B2" w14:textId="77777777" w:rsidR="00EA737E" w:rsidRPr="00EA737E" w:rsidRDefault="00EA737E" w:rsidP="00EA737E">
      <w:pPr>
        <w:spacing w:line="276" w:lineRule="auto"/>
        <w:rPr>
          <w:rFonts w:ascii="Calibri" w:hAnsi="Calibri"/>
        </w:rPr>
      </w:pPr>
    </w:p>
    <w:p w14:paraId="33612AB0" w14:textId="77777777" w:rsidR="00EA737E" w:rsidRPr="00EA737E" w:rsidRDefault="00EA737E" w:rsidP="00EA737E">
      <w:pPr>
        <w:spacing w:line="276" w:lineRule="auto"/>
        <w:rPr>
          <w:rFonts w:ascii="Calibri" w:hAnsi="Calibri"/>
        </w:rPr>
      </w:pPr>
      <w:r w:rsidRPr="00EA737E">
        <w:rPr>
          <w:rFonts w:ascii="Calibri" w:hAnsi="Calibri"/>
        </w:rPr>
        <w:t>“Be gracious to me, God, for a man is trampling me; he fights and oppresses me all day long. My adversaries trample me all day, for many arrogantly fight against me” (Psalm 56:1-2).</w:t>
      </w:r>
    </w:p>
    <w:p w14:paraId="31AF5F4E" w14:textId="77777777" w:rsidR="00EA737E" w:rsidRPr="00EA737E" w:rsidRDefault="00EA737E" w:rsidP="00EA737E">
      <w:pPr>
        <w:spacing w:line="276" w:lineRule="auto"/>
        <w:rPr>
          <w:rFonts w:ascii="Calibri" w:hAnsi="Calibri"/>
        </w:rPr>
      </w:pPr>
    </w:p>
    <w:p w14:paraId="2FE8041C" w14:textId="77777777" w:rsidR="00EA737E" w:rsidRPr="00EA737E" w:rsidRDefault="00EA737E" w:rsidP="00EA737E">
      <w:pPr>
        <w:spacing w:line="276" w:lineRule="auto"/>
        <w:rPr>
          <w:rFonts w:ascii="Calibri" w:hAnsi="Calibri"/>
        </w:rPr>
      </w:pPr>
      <w:r w:rsidRPr="00EA737E">
        <w:rPr>
          <w:rFonts w:ascii="Calibri" w:hAnsi="Calibri"/>
        </w:rPr>
        <w:t xml:space="preserve">David says, “You know what, God? I'm afraid.” </w:t>
      </w:r>
    </w:p>
    <w:p w14:paraId="72F278AA" w14:textId="77777777" w:rsidR="00EA737E" w:rsidRPr="00EA737E" w:rsidRDefault="00EA737E" w:rsidP="00EA737E">
      <w:pPr>
        <w:spacing w:line="276" w:lineRule="auto"/>
        <w:rPr>
          <w:rFonts w:ascii="Calibri" w:hAnsi="Calibri"/>
        </w:rPr>
      </w:pPr>
    </w:p>
    <w:p w14:paraId="5B0C116F" w14:textId="77777777" w:rsidR="00EA737E" w:rsidRPr="00EA737E" w:rsidRDefault="00EA737E" w:rsidP="00EA737E">
      <w:pPr>
        <w:spacing w:line="276" w:lineRule="auto"/>
        <w:rPr>
          <w:rFonts w:ascii="Calibri" w:hAnsi="Calibri"/>
        </w:rPr>
      </w:pPr>
      <w:r w:rsidRPr="00EA737E">
        <w:rPr>
          <w:rFonts w:ascii="Calibri" w:hAnsi="Calibri"/>
        </w:rPr>
        <w:t xml:space="preserve">David wasn’t a bad warrior. He was a gifted individual. David was not just an artist. He was not just a songwriter. David was a warrior. He was a general. Back in 1 Samuel 17 he takes down Goliath, the 9-foot giant. David was a bad dude. He was a man's man. David had a lot of testosterone in his body. But he was still afraid. </w:t>
      </w:r>
    </w:p>
    <w:p w14:paraId="7905BCF1" w14:textId="77777777" w:rsidR="00EA737E" w:rsidRPr="00EA737E" w:rsidRDefault="00EA737E" w:rsidP="00EA737E">
      <w:pPr>
        <w:spacing w:line="276" w:lineRule="auto"/>
        <w:rPr>
          <w:rFonts w:ascii="Calibri" w:hAnsi="Calibri"/>
        </w:rPr>
      </w:pPr>
    </w:p>
    <w:p w14:paraId="6C2E5FC9" w14:textId="77777777" w:rsidR="00EA737E" w:rsidRPr="00EA737E" w:rsidRDefault="00EA737E" w:rsidP="00EA737E">
      <w:pPr>
        <w:spacing w:line="276" w:lineRule="auto"/>
        <w:rPr>
          <w:rFonts w:ascii="Calibri" w:hAnsi="Calibri"/>
        </w:rPr>
      </w:pPr>
      <w:r w:rsidRPr="00EA737E">
        <w:rPr>
          <w:rFonts w:ascii="Calibri" w:hAnsi="Calibri"/>
        </w:rPr>
        <w:t xml:space="preserve">Don't you love the honesty that David expresses himself with? He says, “I'm a great warrior. The hand of God is on my life. I'm still nervous. I still get afraid. I still don't know what to do with myself.” He doesn't act like he's not afraid, but he admits his frailty and he admits his need for God. The first part of the process is when I'm afraid. We have to get honest with God. We have to say to God, “God, I'm dealing with fear and anxiety and uncertainty.” </w:t>
      </w:r>
    </w:p>
    <w:p w14:paraId="4A1D9423" w14:textId="77777777" w:rsidR="00EA737E" w:rsidRPr="00EA737E" w:rsidRDefault="00EA737E" w:rsidP="00EA737E">
      <w:pPr>
        <w:spacing w:line="276" w:lineRule="auto"/>
        <w:rPr>
          <w:rFonts w:ascii="Calibri" w:hAnsi="Calibri"/>
        </w:rPr>
      </w:pPr>
    </w:p>
    <w:p w14:paraId="6BC8CEC4" w14:textId="38B7E834" w:rsidR="00EA737E" w:rsidRPr="00EA737E" w:rsidRDefault="00EA737E" w:rsidP="00EA737E">
      <w:pPr>
        <w:spacing w:line="276" w:lineRule="auto"/>
        <w:rPr>
          <w:rFonts w:ascii="Calibri" w:hAnsi="Calibri"/>
        </w:rPr>
      </w:pPr>
      <w:r w:rsidRPr="00EA737E">
        <w:rPr>
          <w:rFonts w:ascii="Calibri" w:hAnsi="Calibri"/>
        </w:rPr>
        <w:t>If you read the whole psalm in verses 1, 2, 5, 6, 7, David talks about how people are coming after him. People are upset with David. People are trying to find fault with him. His friends are turning on him. David flees for his life. He runs away. He doesn't even have his own sword, he doesn't have an army, he doesn't have food. David's got nothing. He just literally</w:t>
      </w:r>
      <w:r w:rsidR="00BD3572">
        <w:rPr>
          <w:rFonts w:ascii="Calibri" w:hAnsi="Calibri"/>
        </w:rPr>
        <w:t xml:space="preserve"> </w:t>
      </w:r>
      <w:r w:rsidRPr="00EA737E">
        <w:rPr>
          <w:rFonts w:ascii="Calibri" w:hAnsi="Calibri"/>
        </w:rPr>
        <w:t>run</w:t>
      </w:r>
      <w:r w:rsidR="00BD3572">
        <w:rPr>
          <w:rFonts w:ascii="Calibri" w:hAnsi="Calibri"/>
        </w:rPr>
        <w:t>ning</w:t>
      </w:r>
      <w:r w:rsidRPr="00EA737E">
        <w:rPr>
          <w:rFonts w:ascii="Calibri" w:hAnsi="Calibri"/>
        </w:rPr>
        <w:t xml:space="preserve"> for his life because Saul was after him. </w:t>
      </w:r>
    </w:p>
    <w:p w14:paraId="11B11D0F" w14:textId="77777777" w:rsidR="00EA737E" w:rsidRPr="00EA737E" w:rsidRDefault="00EA737E" w:rsidP="00EA737E">
      <w:pPr>
        <w:spacing w:line="276" w:lineRule="auto"/>
        <w:rPr>
          <w:rFonts w:ascii="Calibri" w:hAnsi="Calibri"/>
        </w:rPr>
      </w:pPr>
    </w:p>
    <w:p w14:paraId="52B472A2" w14:textId="77777777" w:rsidR="00EA737E" w:rsidRPr="00EA737E" w:rsidRDefault="00EA737E" w:rsidP="00EA737E">
      <w:pPr>
        <w:spacing w:line="276" w:lineRule="auto"/>
        <w:rPr>
          <w:rFonts w:ascii="Calibri" w:hAnsi="Calibri"/>
        </w:rPr>
      </w:pPr>
      <w:r w:rsidRPr="00EA737E">
        <w:rPr>
          <w:rFonts w:ascii="Calibri" w:hAnsi="Calibri"/>
        </w:rPr>
        <w:t xml:space="preserve">Saul was the first king of Israel. Samuel the prophet anoints David as the second king of Israel. He can't tell anybody because if Saul knew that David was already anointed, he would kill him. But Saul is still jealous of David because everything that David does is blessed. The hand of God is all over David. He gets envious, so he starts to come after him. </w:t>
      </w:r>
    </w:p>
    <w:p w14:paraId="6F9E94CE" w14:textId="77777777" w:rsidR="00EA737E" w:rsidRPr="00EA737E" w:rsidRDefault="00EA737E" w:rsidP="00EA737E">
      <w:pPr>
        <w:spacing w:line="276" w:lineRule="auto"/>
        <w:rPr>
          <w:rFonts w:ascii="Calibri" w:hAnsi="Calibri"/>
        </w:rPr>
      </w:pPr>
    </w:p>
    <w:p w14:paraId="31BF8884" w14:textId="77777777" w:rsidR="00EA737E" w:rsidRPr="00EA737E" w:rsidRDefault="00EA737E" w:rsidP="00EA737E">
      <w:pPr>
        <w:spacing w:line="276" w:lineRule="auto"/>
        <w:rPr>
          <w:rFonts w:ascii="Calibri" w:hAnsi="Calibri"/>
        </w:rPr>
      </w:pPr>
      <w:r w:rsidRPr="00EA737E">
        <w:rPr>
          <w:rFonts w:ascii="Calibri" w:hAnsi="Calibri"/>
        </w:rPr>
        <w:t xml:space="preserve">In this psalm it’s very interesting because you have the oppression of Saul, but you also have the fact that David runs to the land of Gath for refuge. What is Gath? Gath is the Philistine Empire where the Philistines live. That was the homeland of Goliath. David makes a very difficult decision. Do I stay in Israel and worry about King Saul coming after me or do I go to my enemies and hope that they'll have mercy on me? David decides the latter. He actually goes to </w:t>
      </w:r>
      <w:r w:rsidRPr="00EA737E">
        <w:rPr>
          <w:rFonts w:ascii="Calibri" w:hAnsi="Calibri"/>
        </w:rPr>
        <w:lastRenderedPageBreak/>
        <w:t xml:space="preserve">the very people that he has defeated. The very people that he has killed their greatest warrior, Goliath. He asks for some help. </w:t>
      </w:r>
    </w:p>
    <w:p w14:paraId="1BE4F62A" w14:textId="77777777" w:rsidR="00EA737E" w:rsidRPr="00EA737E" w:rsidRDefault="00EA737E" w:rsidP="00EA737E">
      <w:pPr>
        <w:spacing w:line="276" w:lineRule="auto"/>
        <w:rPr>
          <w:rFonts w:ascii="Calibri" w:hAnsi="Calibri"/>
        </w:rPr>
      </w:pPr>
    </w:p>
    <w:p w14:paraId="39C4644D" w14:textId="77777777" w:rsidR="00EA737E" w:rsidRPr="00EA737E" w:rsidRDefault="00EA737E" w:rsidP="00EA737E">
      <w:pPr>
        <w:spacing w:line="276" w:lineRule="auto"/>
        <w:rPr>
          <w:rFonts w:ascii="Calibri" w:hAnsi="Calibri"/>
        </w:rPr>
      </w:pPr>
      <w:r w:rsidRPr="00EA737E">
        <w:rPr>
          <w:rFonts w:ascii="Calibri" w:hAnsi="Calibri"/>
        </w:rPr>
        <w:t xml:space="preserve">In that situation, David puts on an Academy Award performance. He acts like he's insane. He allows slobber to run down his beard, he begins to say crazy things. He begins to act like a madman. Because in that culture, if you killed somebody who was insane, they believed that really bad things would happen to you. David, in a very creative moment, plays the insanity card. Unbeknownst to us, the king of Gath feels sorry for David and lets him go. It's crazy, isn't it? </w:t>
      </w:r>
    </w:p>
    <w:p w14:paraId="3E48BCE8" w14:textId="77777777" w:rsidR="00EA737E" w:rsidRPr="00EA737E" w:rsidRDefault="00EA737E" w:rsidP="00EA737E">
      <w:pPr>
        <w:spacing w:line="276" w:lineRule="auto"/>
        <w:rPr>
          <w:rFonts w:ascii="Calibri" w:hAnsi="Calibri"/>
        </w:rPr>
      </w:pPr>
    </w:p>
    <w:p w14:paraId="0783EF72" w14:textId="77777777" w:rsidR="00EA737E" w:rsidRPr="00EA737E" w:rsidRDefault="00EA737E" w:rsidP="00EA737E">
      <w:pPr>
        <w:spacing w:line="276" w:lineRule="auto"/>
        <w:rPr>
          <w:rFonts w:ascii="Calibri" w:hAnsi="Calibri"/>
        </w:rPr>
      </w:pPr>
      <w:r w:rsidRPr="00EA737E">
        <w:rPr>
          <w:rFonts w:ascii="Calibri" w:hAnsi="Calibri"/>
        </w:rPr>
        <w:t xml:space="preserve">The theme of Psalm 56 is the fear of man. In David's heart, he wrestles with the fear of Saul and the fear of the king of Gath. He comes to the conclusion that he is more afraid of those men than he is of God. </w:t>
      </w:r>
    </w:p>
    <w:p w14:paraId="6B858FC0" w14:textId="77777777" w:rsidR="00EA737E" w:rsidRPr="00EA737E" w:rsidRDefault="00EA737E" w:rsidP="00EA737E">
      <w:pPr>
        <w:spacing w:line="276" w:lineRule="auto"/>
        <w:rPr>
          <w:rFonts w:ascii="Calibri" w:hAnsi="Calibri"/>
        </w:rPr>
      </w:pPr>
    </w:p>
    <w:p w14:paraId="7DE8A073" w14:textId="77777777" w:rsidR="00EA737E" w:rsidRPr="00EA737E" w:rsidRDefault="00EA737E" w:rsidP="00EA737E">
      <w:pPr>
        <w:spacing w:line="276" w:lineRule="auto"/>
        <w:rPr>
          <w:rFonts w:ascii="Calibri" w:hAnsi="Calibri"/>
        </w:rPr>
      </w:pPr>
      <w:r w:rsidRPr="00EA737E">
        <w:rPr>
          <w:rFonts w:ascii="Calibri" w:hAnsi="Calibri"/>
        </w:rPr>
        <w:t xml:space="preserve">Let me ask you a question. Do you struggle with the fear of man? Do you struggle with worrying about the approval of others? Do you struggle with the need for recognition, or the need for acceptance, or the need for honor, or the fear of criticism? If so, maybe you're struggling with the fear of people. </w:t>
      </w:r>
    </w:p>
    <w:p w14:paraId="6060449A" w14:textId="77777777" w:rsidR="00EA737E" w:rsidRPr="00EA737E" w:rsidRDefault="00EA737E" w:rsidP="00EA737E">
      <w:pPr>
        <w:spacing w:line="276" w:lineRule="auto"/>
        <w:rPr>
          <w:rFonts w:ascii="Calibri" w:hAnsi="Calibri"/>
        </w:rPr>
      </w:pPr>
    </w:p>
    <w:p w14:paraId="6834A647" w14:textId="77777777" w:rsidR="00EA737E" w:rsidRPr="00EA737E" w:rsidRDefault="00EA737E" w:rsidP="00EA737E">
      <w:pPr>
        <w:spacing w:line="276" w:lineRule="auto"/>
        <w:rPr>
          <w:rFonts w:ascii="Calibri" w:hAnsi="Calibri"/>
        </w:rPr>
      </w:pPr>
      <w:r w:rsidRPr="00EA737E">
        <w:rPr>
          <w:rFonts w:ascii="Calibri" w:hAnsi="Calibri"/>
        </w:rPr>
        <w:t xml:space="preserve">David said, “I don't like this about myself.” In fact, when you read the account in 1 Samuel, the emphasis is implied in the Old Testament narrative. The idea is that David actually didn't seek God when he went to the land of Gath. He just did that on his own. We don't find any record of him praying or seeking God. He just is in a panic mode and then he runs to the enemy king. Upon further reflection, David comes to the conclusion that he was more fearful of man than he was of God. </w:t>
      </w:r>
    </w:p>
    <w:p w14:paraId="46DBE5EF" w14:textId="77777777" w:rsidR="00EA737E" w:rsidRPr="00EA737E" w:rsidRDefault="00EA737E" w:rsidP="00EA737E">
      <w:pPr>
        <w:spacing w:line="276" w:lineRule="auto"/>
        <w:rPr>
          <w:rFonts w:ascii="Calibri" w:hAnsi="Calibri"/>
        </w:rPr>
      </w:pPr>
    </w:p>
    <w:p w14:paraId="7D10CA20" w14:textId="4769AD84" w:rsidR="00EA737E" w:rsidRPr="00EA737E" w:rsidRDefault="00EA737E" w:rsidP="00EA737E">
      <w:pPr>
        <w:spacing w:line="276" w:lineRule="auto"/>
        <w:rPr>
          <w:rFonts w:ascii="Calibri" w:hAnsi="Calibri"/>
        </w:rPr>
      </w:pPr>
      <w:r w:rsidRPr="00EA737E">
        <w:rPr>
          <w:rFonts w:ascii="Calibri" w:hAnsi="Calibri"/>
        </w:rPr>
        <w:t>Do we need to have approval? One of the reasons that we give into peer pressure is because we have the fear of man, the fear of people. Sometimes we associate peer pressure with teenagers. But I have found as an adult that adults succumb to peer pressure as much as teenagers do! There's kind of that tendency to do what the neighbors are doing, or everybody else at the office. That’s the fear of man. Do we revere God more than we do people? Do we care about the opinions of God and what God says about us more than we do what the people down the street say?</w:t>
      </w:r>
    </w:p>
    <w:p w14:paraId="082738B2" w14:textId="77777777" w:rsidR="00EA737E" w:rsidRPr="00EA737E" w:rsidRDefault="00EA737E" w:rsidP="00EA737E">
      <w:pPr>
        <w:spacing w:line="276" w:lineRule="auto"/>
        <w:rPr>
          <w:rFonts w:ascii="Calibri" w:hAnsi="Calibri"/>
        </w:rPr>
      </w:pPr>
    </w:p>
    <w:p w14:paraId="63B6BCEF" w14:textId="77777777" w:rsidR="00EA737E" w:rsidRPr="00EA737E" w:rsidRDefault="00EA737E" w:rsidP="00EA737E">
      <w:pPr>
        <w:spacing w:line="276" w:lineRule="auto"/>
        <w:rPr>
          <w:rFonts w:ascii="Calibri" w:hAnsi="Calibri"/>
        </w:rPr>
      </w:pPr>
      <w:r w:rsidRPr="00EA737E">
        <w:rPr>
          <w:rFonts w:ascii="Calibri" w:hAnsi="Calibri"/>
        </w:rPr>
        <w:t xml:space="preserve">When we live with the fear of man, we second guess our decisions, we disobey God, we judge our self-worth by the opinion of others, we are indecisive, we have a lack of self-confidence, we become timid when we should be bold, and we have a whole host of other problems. </w:t>
      </w:r>
    </w:p>
    <w:p w14:paraId="747B0678" w14:textId="77777777" w:rsidR="00EA737E" w:rsidRPr="00EA737E" w:rsidRDefault="00EA737E" w:rsidP="00EA737E">
      <w:pPr>
        <w:spacing w:line="276" w:lineRule="auto"/>
        <w:rPr>
          <w:rFonts w:ascii="Calibri" w:hAnsi="Calibri"/>
        </w:rPr>
      </w:pPr>
    </w:p>
    <w:p w14:paraId="2EB42E25" w14:textId="77777777" w:rsidR="00EA737E" w:rsidRPr="00EA737E" w:rsidRDefault="00EA737E" w:rsidP="00EA737E">
      <w:pPr>
        <w:spacing w:line="276" w:lineRule="auto"/>
        <w:rPr>
          <w:rFonts w:ascii="Calibri" w:hAnsi="Calibri"/>
        </w:rPr>
      </w:pPr>
      <w:r w:rsidRPr="00EA737E">
        <w:rPr>
          <w:rFonts w:ascii="Calibri" w:hAnsi="Calibri"/>
        </w:rPr>
        <w:t>Proverbs 29 describes the fear of man like this:</w:t>
      </w:r>
    </w:p>
    <w:p w14:paraId="515B015B" w14:textId="77777777" w:rsidR="00EA737E" w:rsidRPr="00EA737E" w:rsidRDefault="00EA737E" w:rsidP="00EA737E">
      <w:pPr>
        <w:spacing w:line="276" w:lineRule="auto"/>
        <w:rPr>
          <w:rFonts w:ascii="Calibri" w:hAnsi="Calibri"/>
        </w:rPr>
      </w:pPr>
    </w:p>
    <w:p w14:paraId="2B4FD794" w14:textId="77777777" w:rsidR="00EA737E" w:rsidRPr="00EA737E" w:rsidRDefault="00EA737E" w:rsidP="00EA737E">
      <w:pPr>
        <w:spacing w:line="276" w:lineRule="auto"/>
        <w:rPr>
          <w:rFonts w:ascii="Calibri" w:hAnsi="Calibri"/>
        </w:rPr>
      </w:pPr>
      <w:r w:rsidRPr="00EA737E">
        <w:rPr>
          <w:rFonts w:ascii="Calibri" w:hAnsi="Calibri"/>
        </w:rPr>
        <w:t>“The fear of mankind is a snare, but the one who trusts in the Lord is protected” (Proverbs 29:25).</w:t>
      </w:r>
    </w:p>
    <w:p w14:paraId="310E023D" w14:textId="77777777" w:rsidR="00EA737E" w:rsidRPr="00EA737E" w:rsidRDefault="00EA737E" w:rsidP="00EA737E">
      <w:pPr>
        <w:spacing w:line="276" w:lineRule="auto"/>
        <w:rPr>
          <w:rFonts w:ascii="Calibri" w:hAnsi="Calibri"/>
        </w:rPr>
      </w:pPr>
    </w:p>
    <w:p w14:paraId="01789DDA" w14:textId="77777777" w:rsidR="00EA737E" w:rsidRPr="00EA737E" w:rsidRDefault="00EA737E" w:rsidP="00EA737E">
      <w:pPr>
        <w:spacing w:line="276" w:lineRule="auto"/>
        <w:rPr>
          <w:rFonts w:ascii="Calibri" w:hAnsi="Calibri"/>
        </w:rPr>
      </w:pPr>
      <w:r w:rsidRPr="00EA737E">
        <w:rPr>
          <w:rFonts w:ascii="Calibri" w:hAnsi="Calibri"/>
        </w:rPr>
        <w:t>Do you see the contrast? There's a snare, which is a trap. There's protection. When we fear God, when we serve God, when we live in awe of God, we walk under God's protection. But we succumb to the pressures of our culture when we live by that snare, that fear of mankind.</w:t>
      </w:r>
    </w:p>
    <w:p w14:paraId="0B4C76CF" w14:textId="77777777" w:rsidR="00EA737E" w:rsidRPr="00EA737E" w:rsidRDefault="00EA737E" w:rsidP="00EA737E">
      <w:pPr>
        <w:spacing w:line="276" w:lineRule="auto"/>
        <w:rPr>
          <w:rFonts w:ascii="Calibri" w:hAnsi="Calibri"/>
        </w:rPr>
      </w:pPr>
    </w:p>
    <w:p w14:paraId="0F76A909" w14:textId="77777777" w:rsidR="00EA737E" w:rsidRPr="00EA737E" w:rsidRDefault="00EA737E" w:rsidP="00EA737E">
      <w:pPr>
        <w:spacing w:line="276" w:lineRule="auto"/>
        <w:rPr>
          <w:rFonts w:ascii="Calibri" w:hAnsi="Calibri"/>
        </w:rPr>
      </w:pPr>
      <w:r w:rsidRPr="00EA737E">
        <w:rPr>
          <w:rFonts w:ascii="Calibri" w:hAnsi="Calibri"/>
        </w:rPr>
        <w:t xml:space="preserve">We’ve got to trust the process. When you're going through some stuff, God doesn't want you to just live in fear. He wants you to trust in the Lord. </w:t>
      </w:r>
    </w:p>
    <w:p w14:paraId="563F8856" w14:textId="77777777" w:rsidR="00EA737E" w:rsidRPr="00EA737E" w:rsidRDefault="00EA737E" w:rsidP="00EA737E">
      <w:pPr>
        <w:spacing w:line="276" w:lineRule="auto"/>
        <w:rPr>
          <w:rFonts w:ascii="Calibri" w:hAnsi="Calibri"/>
        </w:rPr>
      </w:pPr>
    </w:p>
    <w:p w14:paraId="5E5E2711" w14:textId="77777777" w:rsidR="00EA737E" w:rsidRPr="00EA737E" w:rsidRDefault="00EA737E" w:rsidP="00EA737E">
      <w:pPr>
        <w:spacing w:line="276" w:lineRule="auto"/>
        <w:rPr>
          <w:rFonts w:ascii="Calibri" w:hAnsi="Calibri"/>
          <w:b/>
          <w:bCs/>
        </w:rPr>
      </w:pPr>
      <w:r w:rsidRPr="00EA737E">
        <w:rPr>
          <w:rFonts w:ascii="Calibri" w:hAnsi="Calibri"/>
          <w:b/>
          <w:bCs/>
        </w:rPr>
        <w:t>2. I Will Trust You.</w:t>
      </w:r>
    </w:p>
    <w:p w14:paraId="5D0D94D6" w14:textId="77777777" w:rsidR="00EA737E" w:rsidRPr="00EA737E" w:rsidRDefault="00EA737E" w:rsidP="00EA737E">
      <w:pPr>
        <w:spacing w:line="276" w:lineRule="auto"/>
        <w:rPr>
          <w:rFonts w:ascii="Calibri" w:hAnsi="Calibri"/>
        </w:rPr>
      </w:pPr>
    </w:p>
    <w:p w14:paraId="6D13B187" w14:textId="77777777" w:rsidR="00EA737E" w:rsidRPr="00EA737E" w:rsidRDefault="00EA737E" w:rsidP="00EA737E">
      <w:pPr>
        <w:spacing w:line="276" w:lineRule="auto"/>
        <w:rPr>
          <w:rFonts w:ascii="Calibri" w:hAnsi="Calibri"/>
        </w:rPr>
      </w:pPr>
      <w:r w:rsidRPr="00EA737E">
        <w:rPr>
          <w:rFonts w:ascii="Calibri" w:hAnsi="Calibri"/>
        </w:rPr>
        <w:t>He says, first of all, “When I'm afraid.” By the way, we cannot take fearful situations away in our life. Did you know that's just part of it? We think, “I won't be afraid when my life is better. I won't be afraid when circumstances change.” God has a better solution. You're always going to have fearful situations. What God wants is for you to grow in your trust in Him so that when adversity strikes you can handle it with a greater capacity. That's the key: When I'm afraid, I will trust you.</w:t>
      </w:r>
    </w:p>
    <w:p w14:paraId="278E7571" w14:textId="77777777" w:rsidR="00EA737E" w:rsidRPr="00EA737E" w:rsidRDefault="00EA737E" w:rsidP="00EA737E">
      <w:pPr>
        <w:spacing w:line="276" w:lineRule="auto"/>
        <w:rPr>
          <w:rFonts w:ascii="Calibri" w:hAnsi="Calibri"/>
        </w:rPr>
      </w:pPr>
    </w:p>
    <w:p w14:paraId="1F3C2B06" w14:textId="77777777" w:rsidR="00EA737E" w:rsidRPr="00EA737E" w:rsidRDefault="00EA737E" w:rsidP="00EA737E">
      <w:pPr>
        <w:spacing w:line="276" w:lineRule="auto"/>
        <w:rPr>
          <w:rFonts w:ascii="Calibri" w:hAnsi="Calibri"/>
        </w:rPr>
      </w:pPr>
      <w:r w:rsidRPr="00EA737E">
        <w:rPr>
          <w:rFonts w:ascii="Calibri" w:hAnsi="Calibri"/>
        </w:rPr>
        <w:t xml:space="preserve">Sometimes we think if I'm fearful then I can't trust God. But did you know that fear and faith can dwell in the same heart? I've made some courageous faith decisions in my life, but I've never done it without any fear. There's always been that voice in the back of my head, the second guessing. “Ryan, are you sure you want to do that? Is that really going to work out? Is that really what God said?” Maybe you've listened to that voice before as well. Living by faith doesn't mean that you have the absence of fear. It doesn't mean that fear is never there. What it means is you have fear, but you live by faith anyway. </w:t>
      </w:r>
    </w:p>
    <w:p w14:paraId="624B36C8" w14:textId="77777777" w:rsidR="00EA737E" w:rsidRPr="00EA737E" w:rsidRDefault="00EA737E" w:rsidP="00EA737E">
      <w:pPr>
        <w:spacing w:line="276" w:lineRule="auto"/>
        <w:rPr>
          <w:rFonts w:ascii="Calibri" w:hAnsi="Calibri"/>
        </w:rPr>
      </w:pPr>
    </w:p>
    <w:p w14:paraId="7A8179EF" w14:textId="77777777" w:rsidR="00EA737E" w:rsidRPr="00EA737E" w:rsidRDefault="00EA737E" w:rsidP="00EA737E">
      <w:pPr>
        <w:spacing w:line="276" w:lineRule="auto"/>
        <w:rPr>
          <w:rFonts w:ascii="Calibri" w:hAnsi="Calibri"/>
        </w:rPr>
      </w:pPr>
      <w:r w:rsidRPr="00EA737E">
        <w:rPr>
          <w:rFonts w:ascii="Calibri" w:hAnsi="Calibri"/>
        </w:rPr>
        <w:t>This is the conclusion that David comes to.</w:t>
      </w:r>
    </w:p>
    <w:p w14:paraId="542FB983" w14:textId="77777777" w:rsidR="00EA737E" w:rsidRPr="00EA737E" w:rsidRDefault="00EA737E" w:rsidP="00EA737E">
      <w:pPr>
        <w:spacing w:line="276" w:lineRule="auto"/>
        <w:rPr>
          <w:rFonts w:ascii="Calibri" w:hAnsi="Calibri"/>
        </w:rPr>
      </w:pPr>
    </w:p>
    <w:p w14:paraId="45ECC1D0" w14:textId="77777777" w:rsidR="00EA737E" w:rsidRPr="00EA737E" w:rsidRDefault="00EA737E" w:rsidP="00EA737E">
      <w:pPr>
        <w:spacing w:line="276" w:lineRule="auto"/>
        <w:rPr>
          <w:rFonts w:ascii="Calibri" w:hAnsi="Calibri"/>
        </w:rPr>
      </w:pPr>
      <w:r w:rsidRPr="00EA737E">
        <w:rPr>
          <w:rFonts w:ascii="Calibri" w:hAnsi="Calibri"/>
        </w:rPr>
        <w:t>“When I am afraid, I will trust in you” (Psalm 56:3).</w:t>
      </w:r>
    </w:p>
    <w:p w14:paraId="26D41FA2" w14:textId="77777777" w:rsidR="00EA737E" w:rsidRPr="00EA737E" w:rsidRDefault="00EA737E" w:rsidP="00EA737E">
      <w:pPr>
        <w:spacing w:line="276" w:lineRule="auto"/>
        <w:rPr>
          <w:rFonts w:ascii="Calibri" w:hAnsi="Calibri"/>
        </w:rPr>
      </w:pPr>
    </w:p>
    <w:p w14:paraId="32CE3FE0" w14:textId="77777777" w:rsidR="00EA737E" w:rsidRPr="00EA737E" w:rsidRDefault="00EA737E" w:rsidP="00EA737E">
      <w:pPr>
        <w:spacing w:line="276" w:lineRule="auto"/>
        <w:rPr>
          <w:rFonts w:ascii="Calibri" w:hAnsi="Calibri"/>
        </w:rPr>
      </w:pPr>
      <w:r w:rsidRPr="00EA737E">
        <w:rPr>
          <w:rFonts w:ascii="Calibri" w:hAnsi="Calibri"/>
        </w:rPr>
        <w:t xml:space="preserve">When I'm afraid, do I panic? Do I freak out? Do I lose my mind? Do I handle my anxiety the way that the world does or do I do the latter? “When I'm afraid, I will trust in you.” That’s the solution. That is God's solution to our problems. </w:t>
      </w:r>
    </w:p>
    <w:p w14:paraId="2D754CCB" w14:textId="77777777" w:rsidR="00EA737E" w:rsidRPr="00EA737E" w:rsidRDefault="00EA737E" w:rsidP="00EA737E">
      <w:pPr>
        <w:spacing w:line="276" w:lineRule="auto"/>
        <w:rPr>
          <w:rFonts w:ascii="Calibri" w:hAnsi="Calibri"/>
        </w:rPr>
      </w:pPr>
    </w:p>
    <w:p w14:paraId="080FC81D" w14:textId="77777777" w:rsidR="00EA737E" w:rsidRPr="00EA737E" w:rsidRDefault="00EA737E" w:rsidP="00EA737E">
      <w:pPr>
        <w:spacing w:line="276" w:lineRule="auto"/>
        <w:rPr>
          <w:rFonts w:ascii="Calibri" w:hAnsi="Calibri"/>
        </w:rPr>
      </w:pPr>
      <w:r w:rsidRPr="00EA737E">
        <w:rPr>
          <w:rFonts w:ascii="Calibri" w:hAnsi="Calibri"/>
        </w:rPr>
        <w:t xml:space="preserve">We trust God because His power will never be exhausted, His faithfulness will never fail, His love will never wane, and His goodness will never run short. </w:t>
      </w:r>
    </w:p>
    <w:p w14:paraId="607CB522" w14:textId="77777777" w:rsidR="00EA737E" w:rsidRPr="00EA737E" w:rsidRDefault="00EA737E" w:rsidP="00EA737E">
      <w:pPr>
        <w:spacing w:line="276" w:lineRule="auto"/>
        <w:rPr>
          <w:rFonts w:ascii="Calibri" w:hAnsi="Calibri"/>
        </w:rPr>
      </w:pPr>
    </w:p>
    <w:p w14:paraId="2B3DC6D3" w14:textId="77777777" w:rsidR="00EA737E" w:rsidRPr="00EA737E" w:rsidRDefault="00EA737E" w:rsidP="00EA737E">
      <w:pPr>
        <w:spacing w:line="276" w:lineRule="auto"/>
        <w:rPr>
          <w:rFonts w:ascii="Calibri" w:hAnsi="Calibri"/>
        </w:rPr>
      </w:pPr>
      <w:r w:rsidRPr="00EA737E">
        <w:rPr>
          <w:rFonts w:ascii="Calibri" w:hAnsi="Calibri"/>
        </w:rPr>
        <w:t xml:space="preserve">Let me give you a couple of reasons why you can trust God. You may be saying, “Well, Pastor, that sounds cool. Trust God. Little harder to do than it is to say.” Let me give you a couple of reasons why we should trust God. </w:t>
      </w:r>
    </w:p>
    <w:p w14:paraId="7C014E96" w14:textId="77777777" w:rsidR="00EA737E" w:rsidRPr="00EA737E" w:rsidRDefault="00EA737E" w:rsidP="00EA737E">
      <w:pPr>
        <w:spacing w:line="276" w:lineRule="auto"/>
        <w:rPr>
          <w:rFonts w:ascii="Calibri" w:hAnsi="Calibri"/>
        </w:rPr>
      </w:pPr>
    </w:p>
    <w:p w14:paraId="5930CAB3" w14:textId="426F942B" w:rsidR="00EA737E" w:rsidRPr="00EA737E" w:rsidRDefault="00EA737E" w:rsidP="00EA737E">
      <w:pPr>
        <w:spacing w:line="276" w:lineRule="auto"/>
        <w:rPr>
          <w:rFonts w:ascii="Calibri" w:hAnsi="Calibri"/>
        </w:rPr>
      </w:pPr>
      <w:r w:rsidRPr="00EA737E">
        <w:rPr>
          <w:rFonts w:ascii="Calibri" w:hAnsi="Calibri"/>
        </w:rPr>
        <w:t xml:space="preserve">Number one, we ought to trust God because God is worthy of trust. God is worthy of our trust. Unlike people, He never lies, He never fails. He has the ability to bring to pass every plan and purpose in His will. God is worthy our trust. </w:t>
      </w:r>
    </w:p>
    <w:p w14:paraId="3FDD18C2" w14:textId="77777777" w:rsidR="00EA737E" w:rsidRPr="00EA737E" w:rsidRDefault="00EA737E" w:rsidP="00EA737E">
      <w:pPr>
        <w:spacing w:line="276" w:lineRule="auto"/>
        <w:rPr>
          <w:rFonts w:ascii="Calibri" w:hAnsi="Calibri"/>
        </w:rPr>
      </w:pPr>
    </w:p>
    <w:p w14:paraId="200B9B40" w14:textId="77777777" w:rsidR="00EA737E" w:rsidRPr="00EA737E" w:rsidRDefault="00EA737E" w:rsidP="00EA737E">
      <w:pPr>
        <w:spacing w:line="276" w:lineRule="auto"/>
        <w:rPr>
          <w:rFonts w:ascii="Calibri" w:hAnsi="Calibri"/>
        </w:rPr>
      </w:pPr>
      <w:r w:rsidRPr="00EA737E">
        <w:rPr>
          <w:rFonts w:ascii="Calibri" w:hAnsi="Calibri"/>
        </w:rPr>
        <w:t xml:space="preserve">Here's the other thing. You don't have a better alternative. If God created the heavens and the earth, and if God put the planets in motion, and if God created your life, is He not the most qualified person to help you when you are anxious? Is that true? There is no greater alternative. “Well, I want to trust in myself.” Yeah, good luck. Try that for a while. See how that works. “I want to talk to some other people and see what they think I should do.” Well, that may help for a little while, but it isn’t going to do for you what God would. </w:t>
      </w:r>
    </w:p>
    <w:p w14:paraId="784FB8BE" w14:textId="77777777" w:rsidR="00EA737E" w:rsidRPr="00EA737E" w:rsidRDefault="00EA737E" w:rsidP="00EA737E">
      <w:pPr>
        <w:spacing w:line="276" w:lineRule="auto"/>
        <w:rPr>
          <w:rFonts w:ascii="Calibri" w:hAnsi="Calibri"/>
        </w:rPr>
      </w:pPr>
    </w:p>
    <w:p w14:paraId="256F50B4" w14:textId="77777777" w:rsidR="00EA737E" w:rsidRPr="00EA737E" w:rsidRDefault="00EA737E" w:rsidP="00EA737E">
      <w:pPr>
        <w:spacing w:line="276" w:lineRule="auto"/>
        <w:rPr>
          <w:rFonts w:ascii="Calibri" w:hAnsi="Calibri"/>
        </w:rPr>
      </w:pPr>
      <w:r w:rsidRPr="00EA737E">
        <w:rPr>
          <w:rFonts w:ascii="Calibri" w:hAnsi="Calibri"/>
        </w:rPr>
        <w:t>David gives us another great reason to trust God:</w:t>
      </w:r>
    </w:p>
    <w:p w14:paraId="3A77D0A6" w14:textId="77777777" w:rsidR="00EA737E" w:rsidRPr="00EA737E" w:rsidRDefault="00EA737E" w:rsidP="00EA737E">
      <w:pPr>
        <w:spacing w:line="276" w:lineRule="auto"/>
        <w:rPr>
          <w:rFonts w:ascii="Calibri" w:hAnsi="Calibri"/>
        </w:rPr>
      </w:pPr>
    </w:p>
    <w:p w14:paraId="218C402E" w14:textId="77777777" w:rsidR="00EA737E" w:rsidRPr="00EA737E" w:rsidRDefault="00EA737E" w:rsidP="00EA737E">
      <w:pPr>
        <w:spacing w:line="276" w:lineRule="auto"/>
        <w:rPr>
          <w:rFonts w:ascii="Calibri" w:hAnsi="Calibri"/>
        </w:rPr>
      </w:pPr>
      <w:r w:rsidRPr="00EA737E">
        <w:rPr>
          <w:rFonts w:ascii="Calibri" w:hAnsi="Calibri"/>
        </w:rPr>
        <w:t>“You yourself have recorded my wanderings. Put my tears in your bottle. Are they not in your book?” (Psalm 56:8).</w:t>
      </w:r>
    </w:p>
    <w:p w14:paraId="1C86F051" w14:textId="77777777" w:rsidR="00EA737E" w:rsidRPr="00EA737E" w:rsidRDefault="00EA737E" w:rsidP="00EA737E">
      <w:pPr>
        <w:spacing w:line="276" w:lineRule="auto"/>
        <w:rPr>
          <w:rFonts w:ascii="Calibri" w:hAnsi="Calibri"/>
        </w:rPr>
      </w:pPr>
    </w:p>
    <w:p w14:paraId="7FBE1176" w14:textId="77777777" w:rsidR="00EA737E" w:rsidRPr="00EA737E" w:rsidRDefault="00EA737E" w:rsidP="00EA737E">
      <w:pPr>
        <w:spacing w:line="276" w:lineRule="auto"/>
        <w:rPr>
          <w:rFonts w:ascii="Calibri" w:hAnsi="Calibri"/>
        </w:rPr>
      </w:pPr>
      <w:r w:rsidRPr="00EA737E">
        <w:rPr>
          <w:rFonts w:ascii="Calibri" w:hAnsi="Calibri"/>
        </w:rPr>
        <w:t xml:space="preserve">Just think about those words for a minute. “You yourself have recorded my wanderings. You put my tears in a bottle.” God cares for you. Why can you trust God? God really cares. God is intimately concerned with the details of your life. God puts a bottle up next to your cheek to catch the tears that are cried. God knows the areas where you hurt. God is really concerned. That's why we trust God, Because God really cares about us. Sometimes we just have this idea that God is in heaven eating snacks and watching Netflix while we struggle. </w:t>
      </w:r>
    </w:p>
    <w:p w14:paraId="39B0EB5B" w14:textId="77777777" w:rsidR="00EA737E" w:rsidRPr="00EA737E" w:rsidRDefault="00EA737E" w:rsidP="00EA737E">
      <w:pPr>
        <w:spacing w:line="276" w:lineRule="auto"/>
        <w:rPr>
          <w:rFonts w:ascii="Calibri" w:hAnsi="Calibri"/>
        </w:rPr>
      </w:pPr>
    </w:p>
    <w:p w14:paraId="5341D5E7" w14:textId="77777777" w:rsidR="00EA737E" w:rsidRPr="00EA737E" w:rsidRDefault="00EA737E" w:rsidP="00EA737E">
      <w:pPr>
        <w:spacing w:line="276" w:lineRule="auto"/>
        <w:rPr>
          <w:rFonts w:ascii="Calibri" w:hAnsi="Calibri"/>
        </w:rPr>
      </w:pPr>
      <w:r w:rsidRPr="00EA737E">
        <w:rPr>
          <w:rFonts w:ascii="Calibri" w:hAnsi="Calibri"/>
        </w:rPr>
        <w:t xml:space="preserve">How much would it really begin to change our relationship with God if we began to see every problem and every adversity through the vantage point and through the lens of the fact that God really cares about me. God cared about David. God cares about you. He really does. He cares beautifully and wonderfully. </w:t>
      </w:r>
    </w:p>
    <w:p w14:paraId="1FB7E293" w14:textId="77777777" w:rsidR="00EA737E" w:rsidRPr="00EA737E" w:rsidRDefault="00EA737E" w:rsidP="00EA737E">
      <w:pPr>
        <w:spacing w:line="276" w:lineRule="auto"/>
        <w:rPr>
          <w:rFonts w:ascii="Calibri" w:hAnsi="Calibri"/>
        </w:rPr>
      </w:pPr>
    </w:p>
    <w:p w14:paraId="6C7BEB34" w14:textId="77777777" w:rsidR="00EA737E" w:rsidRPr="00EA737E" w:rsidRDefault="00EA737E" w:rsidP="00EA737E">
      <w:pPr>
        <w:spacing w:line="276" w:lineRule="auto"/>
        <w:rPr>
          <w:rFonts w:ascii="Calibri" w:hAnsi="Calibri"/>
        </w:rPr>
      </w:pPr>
      <w:r w:rsidRPr="00EA737E">
        <w:rPr>
          <w:rFonts w:ascii="Calibri" w:hAnsi="Calibri"/>
        </w:rPr>
        <w:lastRenderedPageBreak/>
        <w:t xml:space="preserve">You only write things down that matter. He says God wrote it down. “You have recorded my wanderings.” In other words, God took notes on you. </w:t>
      </w:r>
    </w:p>
    <w:p w14:paraId="68FB26DE" w14:textId="77777777" w:rsidR="00EA737E" w:rsidRPr="00EA737E" w:rsidRDefault="00EA737E" w:rsidP="00EA737E">
      <w:pPr>
        <w:spacing w:line="276" w:lineRule="auto"/>
        <w:rPr>
          <w:rFonts w:ascii="Calibri" w:hAnsi="Calibri"/>
        </w:rPr>
      </w:pPr>
    </w:p>
    <w:p w14:paraId="060F11F5" w14:textId="77777777" w:rsidR="00EA737E" w:rsidRPr="00EA737E" w:rsidRDefault="00EA737E" w:rsidP="00EA737E">
      <w:pPr>
        <w:spacing w:line="276" w:lineRule="auto"/>
        <w:rPr>
          <w:rFonts w:ascii="Calibri" w:hAnsi="Calibri"/>
        </w:rPr>
      </w:pPr>
      <w:r w:rsidRPr="00EA737E">
        <w:rPr>
          <w:rFonts w:ascii="Calibri" w:hAnsi="Calibri"/>
        </w:rPr>
        <w:t xml:space="preserve">You only write things down that really matter. You have a written document when you buy a house, or when you sign a lease, or you purchase a car. We have written documents. Things that are written down are things that are significant. On your calendar you have birthdays of family members, you have anniversaries, you have other key dates. You write them down. Because why? They matter. God is saying to us, “You really matter.” Why do we trust God? Because we matter to God and God really cares. </w:t>
      </w:r>
    </w:p>
    <w:p w14:paraId="0B30886C" w14:textId="77777777" w:rsidR="00EA737E" w:rsidRPr="00EA737E" w:rsidRDefault="00EA737E" w:rsidP="00EA737E">
      <w:pPr>
        <w:spacing w:line="276" w:lineRule="auto"/>
        <w:rPr>
          <w:rFonts w:ascii="Calibri" w:hAnsi="Calibri"/>
        </w:rPr>
      </w:pPr>
    </w:p>
    <w:p w14:paraId="5FEE5559" w14:textId="77777777" w:rsidR="00EA737E" w:rsidRPr="00EA737E" w:rsidRDefault="00EA737E" w:rsidP="00EA737E">
      <w:pPr>
        <w:spacing w:line="276" w:lineRule="auto"/>
        <w:rPr>
          <w:rFonts w:ascii="Calibri" w:hAnsi="Calibri"/>
        </w:rPr>
      </w:pPr>
      <w:r w:rsidRPr="00EA737E">
        <w:rPr>
          <w:rFonts w:ascii="Calibri" w:hAnsi="Calibri"/>
        </w:rPr>
        <w:t>“Casting all your cares on him, because he cares about you” (1 Peter 5:7).</w:t>
      </w:r>
    </w:p>
    <w:p w14:paraId="554D276C" w14:textId="77777777" w:rsidR="00EA737E" w:rsidRPr="00EA737E" w:rsidRDefault="00EA737E" w:rsidP="00EA737E">
      <w:pPr>
        <w:spacing w:line="276" w:lineRule="auto"/>
        <w:rPr>
          <w:rFonts w:ascii="Calibri" w:hAnsi="Calibri"/>
        </w:rPr>
      </w:pPr>
    </w:p>
    <w:p w14:paraId="0BEE5040" w14:textId="77777777" w:rsidR="00EA737E" w:rsidRPr="00EA737E" w:rsidRDefault="00EA737E" w:rsidP="00EA737E">
      <w:pPr>
        <w:spacing w:line="276" w:lineRule="auto"/>
        <w:rPr>
          <w:rFonts w:ascii="Calibri" w:hAnsi="Calibri"/>
        </w:rPr>
      </w:pPr>
      <w:r w:rsidRPr="00EA737E">
        <w:rPr>
          <w:rFonts w:ascii="Calibri" w:hAnsi="Calibri"/>
        </w:rPr>
        <w:t xml:space="preserve">You can give God the weight, you can give God the baggage that is weighing you down, you can cast that on God. You can give that to the Lord because He cares for you. God really cares. God cares when you get a bad report from the doctor. God cares when you're struggling to pay the bills. God cares when you go through a breakup. God cares when you're worried about a lawsuit or a bankruptcy. God cares when you didn't get the job. God cares when you face great problems. God really cares. He cares when you're discouraged, He cares when you're overwhelmed, He cares when you're confused. God cares. Why do we trust God? Because God cares for us. He really does. His love won't run out. Because He cares for us, we can cast all our cares on Him. </w:t>
      </w:r>
    </w:p>
    <w:p w14:paraId="50895DF2" w14:textId="77777777" w:rsidR="00EA737E" w:rsidRPr="00EA737E" w:rsidRDefault="00EA737E" w:rsidP="00EA737E">
      <w:pPr>
        <w:spacing w:line="276" w:lineRule="auto"/>
        <w:rPr>
          <w:rFonts w:ascii="Calibri" w:hAnsi="Calibri"/>
        </w:rPr>
      </w:pPr>
    </w:p>
    <w:p w14:paraId="40E5FDAE" w14:textId="77777777" w:rsidR="00EA737E" w:rsidRPr="00EA737E" w:rsidRDefault="00EA737E" w:rsidP="00EA737E">
      <w:pPr>
        <w:spacing w:line="276" w:lineRule="auto"/>
        <w:rPr>
          <w:rFonts w:ascii="Calibri" w:hAnsi="Calibri"/>
        </w:rPr>
      </w:pPr>
      <w:r w:rsidRPr="00EA737E">
        <w:rPr>
          <w:rFonts w:ascii="Calibri" w:hAnsi="Calibri"/>
        </w:rPr>
        <w:t>One of the greatest ways to understand God is to look at the person of Jesus. Jesus said, “If you have seen me, you have seen the Father.” So let's take just a minute to look at the ministry of Jesus, how He cared about people.</w:t>
      </w:r>
    </w:p>
    <w:p w14:paraId="5241E436" w14:textId="77777777" w:rsidR="00EA737E" w:rsidRPr="00EA737E" w:rsidRDefault="00EA737E" w:rsidP="00EA737E">
      <w:pPr>
        <w:spacing w:line="276" w:lineRule="auto"/>
        <w:rPr>
          <w:rFonts w:ascii="Calibri" w:hAnsi="Calibri"/>
        </w:rPr>
      </w:pPr>
    </w:p>
    <w:p w14:paraId="44DCC9F4" w14:textId="77777777" w:rsidR="00EA737E" w:rsidRPr="00EA737E" w:rsidRDefault="00EA737E" w:rsidP="00EA737E">
      <w:pPr>
        <w:spacing w:line="276" w:lineRule="auto"/>
        <w:rPr>
          <w:rFonts w:ascii="Calibri" w:hAnsi="Calibri"/>
        </w:rPr>
      </w:pPr>
      <w:r w:rsidRPr="00EA737E">
        <w:rPr>
          <w:rFonts w:ascii="Calibri" w:hAnsi="Calibri"/>
        </w:rPr>
        <w:t>“When He saw the crowds, He felt compassion for them, because they were weary and worn out, like sheep without a shepherd” (Matthew 9:36).</w:t>
      </w:r>
    </w:p>
    <w:p w14:paraId="653C636A" w14:textId="77777777" w:rsidR="00EA737E" w:rsidRPr="00EA737E" w:rsidRDefault="00EA737E" w:rsidP="00EA737E">
      <w:pPr>
        <w:spacing w:line="276" w:lineRule="auto"/>
        <w:rPr>
          <w:rFonts w:ascii="Calibri" w:hAnsi="Calibri"/>
        </w:rPr>
      </w:pPr>
    </w:p>
    <w:p w14:paraId="58BEC82D" w14:textId="77777777" w:rsidR="00EA737E" w:rsidRPr="00EA737E" w:rsidRDefault="00EA737E" w:rsidP="00EA737E">
      <w:pPr>
        <w:spacing w:line="276" w:lineRule="auto"/>
        <w:rPr>
          <w:rFonts w:ascii="Calibri" w:hAnsi="Calibri"/>
        </w:rPr>
      </w:pPr>
      <w:r w:rsidRPr="00EA737E">
        <w:rPr>
          <w:rFonts w:ascii="Calibri" w:hAnsi="Calibri"/>
        </w:rPr>
        <w:t xml:space="preserve">Jesus cared. He felt compassion for the people. They were weary and worn out. I want to submit you today, Jesus cares for you. Jesus sees you when you're weary, when you're worn out. When you’re thinking, “I don't have enough energy to get out of bed,” Jesus cares for you. </w:t>
      </w:r>
    </w:p>
    <w:p w14:paraId="2A124B0E" w14:textId="77777777" w:rsidR="00EA737E" w:rsidRPr="00EA737E" w:rsidRDefault="00EA737E" w:rsidP="00EA737E">
      <w:pPr>
        <w:spacing w:line="276" w:lineRule="auto"/>
        <w:rPr>
          <w:rFonts w:ascii="Calibri" w:hAnsi="Calibri"/>
        </w:rPr>
      </w:pPr>
    </w:p>
    <w:p w14:paraId="1AD6105C" w14:textId="77777777" w:rsidR="00EA737E" w:rsidRPr="00EA737E" w:rsidRDefault="00EA737E" w:rsidP="00EA737E">
      <w:pPr>
        <w:spacing w:line="276" w:lineRule="auto"/>
        <w:rPr>
          <w:rFonts w:ascii="Calibri" w:hAnsi="Calibri"/>
        </w:rPr>
      </w:pPr>
      <w:r w:rsidRPr="00EA737E">
        <w:rPr>
          <w:rFonts w:ascii="Calibri" w:hAnsi="Calibri"/>
        </w:rPr>
        <w:t>In another gospel account, Jesus saw a leprous man:</w:t>
      </w:r>
    </w:p>
    <w:p w14:paraId="213E5CB6" w14:textId="77777777" w:rsidR="00EA737E" w:rsidRPr="00EA737E" w:rsidRDefault="00EA737E" w:rsidP="00EA737E">
      <w:pPr>
        <w:spacing w:line="276" w:lineRule="auto"/>
        <w:rPr>
          <w:rFonts w:ascii="Calibri" w:hAnsi="Calibri"/>
        </w:rPr>
      </w:pPr>
    </w:p>
    <w:p w14:paraId="707769F0" w14:textId="77777777" w:rsidR="00EA737E" w:rsidRPr="00EA737E" w:rsidRDefault="00EA737E" w:rsidP="00EA737E">
      <w:pPr>
        <w:spacing w:line="276" w:lineRule="auto"/>
        <w:rPr>
          <w:rFonts w:ascii="Calibri" w:hAnsi="Calibri"/>
        </w:rPr>
      </w:pPr>
      <w:r w:rsidRPr="00EA737E">
        <w:rPr>
          <w:rFonts w:ascii="Calibri" w:hAnsi="Calibri"/>
        </w:rPr>
        <w:t>“Moved with compassion, Jesus reached out his hand and touched him. ‘I am willing,’ he told him. “Be made clean’” (Mark 1:41).</w:t>
      </w:r>
    </w:p>
    <w:p w14:paraId="30280264" w14:textId="77777777" w:rsidR="00EA737E" w:rsidRPr="00EA737E" w:rsidRDefault="00EA737E" w:rsidP="00EA737E">
      <w:pPr>
        <w:spacing w:line="276" w:lineRule="auto"/>
        <w:rPr>
          <w:rFonts w:ascii="Calibri" w:hAnsi="Calibri"/>
        </w:rPr>
      </w:pPr>
    </w:p>
    <w:p w14:paraId="09F086E1" w14:textId="77777777" w:rsidR="00EA737E" w:rsidRPr="00EA737E" w:rsidRDefault="00EA737E" w:rsidP="00EA737E">
      <w:pPr>
        <w:spacing w:line="276" w:lineRule="auto"/>
        <w:rPr>
          <w:rFonts w:ascii="Calibri" w:hAnsi="Calibri"/>
        </w:rPr>
      </w:pPr>
      <w:r w:rsidRPr="00EA737E">
        <w:rPr>
          <w:rFonts w:ascii="Calibri" w:hAnsi="Calibri"/>
        </w:rPr>
        <w:t xml:space="preserve">I love that passage because Jesus heals the leper because He was “moved with compassion.” Jesus really cares. </w:t>
      </w:r>
    </w:p>
    <w:p w14:paraId="6B732354" w14:textId="77777777" w:rsidR="00EA737E" w:rsidRPr="00EA737E" w:rsidRDefault="00EA737E" w:rsidP="00EA737E">
      <w:pPr>
        <w:spacing w:line="276" w:lineRule="auto"/>
        <w:rPr>
          <w:rFonts w:ascii="Calibri" w:hAnsi="Calibri"/>
        </w:rPr>
      </w:pPr>
    </w:p>
    <w:p w14:paraId="3B1F3332" w14:textId="77777777" w:rsidR="00EA737E" w:rsidRPr="00EA737E" w:rsidRDefault="00EA737E" w:rsidP="00EA737E">
      <w:pPr>
        <w:spacing w:line="276" w:lineRule="auto"/>
        <w:rPr>
          <w:rFonts w:ascii="Calibri" w:hAnsi="Calibri"/>
        </w:rPr>
      </w:pPr>
      <w:r w:rsidRPr="00EA737E">
        <w:rPr>
          <w:rFonts w:ascii="Calibri" w:hAnsi="Calibri"/>
        </w:rPr>
        <w:t xml:space="preserve">How would it begin to change our mindset, how would it begin to change our relationships, our attitudes, our patterns of our life, if we just really believed that Jesus really cared about us? </w:t>
      </w:r>
    </w:p>
    <w:p w14:paraId="36FBCB5F" w14:textId="77777777" w:rsidR="00EA737E" w:rsidRPr="00EA737E" w:rsidRDefault="00EA737E" w:rsidP="00EA737E">
      <w:pPr>
        <w:spacing w:line="276" w:lineRule="auto"/>
        <w:rPr>
          <w:rFonts w:ascii="Calibri" w:hAnsi="Calibri"/>
        </w:rPr>
      </w:pPr>
    </w:p>
    <w:p w14:paraId="74B5DCEA" w14:textId="77777777" w:rsidR="00EA737E" w:rsidRPr="00EA737E" w:rsidRDefault="00EA737E" w:rsidP="00EA737E">
      <w:pPr>
        <w:spacing w:line="276" w:lineRule="auto"/>
        <w:rPr>
          <w:rFonts w:ascii="Calibri" w:hAnsi="Calibri"/>
        </w:rPr>
      </w:pPr>
      <w:r w:rsidRPr="00EA737E">
        <w:rPr>
          <w:rFonts w:ascii="Calibri" w:hAnsi="Calibri"/>
        </w:rPr>
        <w:t xml:space="preserve">Jesus met the big needs and the little needs. Jesus did it all. We got to trust the process. When I'm afraid, I will trust you. </w:t>
      </w:r>
    </w:p>
    <w:p w14:paraId="7FE9024D" w14:textId="77777777" w:rsidR="00EA737E" w:rsidRPr="00EA737E" w:rsidRDefault="00EA737E" w:rsidP="00EA737E">
      <w:pPr>
        <w:spacing w:line="276" w:lineRule="auto"/>
        <w:rPr>
          <w:rFonts w:ascii="Calibri" w:hAnsi="Calibri"/>
        </w:rPr>
      </w:pPr>
    </w:p>
    <w:p w14:paraId="290A4992" w14:textId="77777777" w:rsidR="00EA737E" w:rsidRPr="00EA737E" w:rsidRDefault="00EA737E" w:rsidP="00EA737E">
      <w:pPr>
        <w:spacing w:line="276" w:lineRule="auto"/>
        <w:rPr>
          <w:rFonts w:ascii="Calibri" w:hAnsi="Calibri"/>
          <w:b/>
          <w:bCs/>
        </w:rPr>
      </w:pPr>
      <w:r w:rsidRPr="00EA737E">
        <w:rPr>
          <w:rFonts w:ascii="Calibri" w:hAnsi="Calibri"/>
          <w:b/>
          <w:bCs/>
        </w:rPr>
        <w:t>3. I Will Not Be Afraid.</w:t>
      </w:r>
    </w:p>
    <w:p w14:paraId="0AB53AC9" w14:textId="77777777" w:rsidR="00EA737E" w:rsidRPr="00EA737E" w:rsidRDefault="00EA737E" w:rsidP="00EA737E">
      <w:pPr>
        <w:spacing w:line="276" w:lineRule="auto"/>
        <w:rPr>
          <w:rFonts w:ascii="Calibri" w:hAnsi="Calibri"/>
        </w:rPr>
      </w:pPr>
    </w:p>
    <w:p w14:paraId="659CF534" w14:textId="77777777" w:rsidR="00EA737E" w:rsidRPr="00EA737E" w:rsidRDefault="00EA737E" w:rsidP="00EA737E">
      <w:pPr>
        <w:spacing w:line="276" w:lineRule="auto"/>
        <w:rPr>
          <w:rFonts w:ascii="Calibri" w:hAnsi="Calibri"/>
        </w:rPr>
      </w:pPr>
      <w:r w:rsidRPr="00EA737E">
        <w:rPr>
          <w:rFonts w:ascii="Calibri" w:hAnsi="Calibri"/>
        </w:rPr>
        <w:t xml:space="preserve">When we begin to trust God with the problems in our life, fear begins to exit. Fear begins to be something in our rearview mirror. We begin to move on from fear. We're trusting God. It doesn't mean that the problems went away. It means that we replaced fear and anxiety with faith. I'm trusting in God. </w:t>
      </w:r>
    </w:p>
    <w:p w14:paraId="5177B0F8" w14:textId="77777777" w:rsidR="00EA737E" w:rsidRPr="00EA737E" w:rsidRDefault="00EA737E" w:rsidP="00EA737E">
      <w:pPr>
        <w:spacing w:line="276" w:lineRule="auto"/>
        <w:rPr>
          <w:rFonts w:ascii="Calibri" w:hAnsi="Calibri"/>
        </w:rPr>
      </w:pPr>
    </w:p>
    <w:p w14:paraId="77CCF534" w14:textId="77777777" w:rsidR="00EA737E" w:rsidRPr="00EA737E" w:rsidRDefault="00EA737E" w:rsidP="00EA737E">
      <w:pPr>
        <w:spacing w:line="276" w:lineRule="auto"/>
        <w:rPr>
          <w:rFonts w:ascii="Calibri" w:hAnsi="Calibri"/>
        </w:rPr>
      </w:pPr>
      <w:r w:rsidRPr="00EA737E">
        <w:rPr>
          <w:rFonts w:ascii="Calibri" w:hAnsi="Calibri"/>
        </w:rPr>
        <w:t xml:space="preserve">Are you trusting in God? Are you believing in God to get you through the problems you're facing? </w:t>
      </w:r>
    </w:p>
    <w:p w14:paraId="0CE7C74D" w14:textId="77777777" w:rsidR="00EA737E" w:rsidRPr="00EA737E" w:rsidRDefault="00EA737E" w:rsidP="00EA737E">
      <w:pPr>
        <w:spacing w:line="276" w:lineRule="auto"/>
        <w:rPr>
          <w:rFonts w:ascii="Calibri" w:hAnsi="Calibri"/>
        </w:rPr>
      </w:pPr>
    </w:p>
    <w:p w14:paraId="32D58EBE" w14:textId="77777777" w:rsidR="00EA737E" w:rsidRPr="00EA737E" w:rsidRDefault="00EA737E" w:rsidP="00EA737E">
      <w:pPr>
        <w:spacing w:line="276" w:lineRule="auto"/>
        <w:rPr>
          <w:rFonts w:ascii="Calibri" w:hAnsi="Calibri"/>
        </w:rPr>
      </w:pPr>
      <w:r w:rsidRPr="00EA737E">
        <w:rPr>
          <w:rFonts w:ascii="Calibri" w:hAnsi="Calibri"/>
        </w:rPr>
        <w:t>“I will not be afraid. What can mere mortals do to me?” (Psalm 56:4).</w:t>
      </w:r>
    </w:p>
    <w:p w14:paraId="45D1EA96" w14:textId="77777777" w:rsidR="00EA737E" w:rsidRPr="00EA737E" w:rsidRDefault="00EA737E" w:rsidP="00EA737E">
      <w:pPr>
        <w:spacing w:line="276" w:lineRule="auto"/>
        <w:rPr>
          <w:rFonts w:ascii="Calibri" w:hAnsi="Calibri"/>
        </w:rPr>
      </w:pPr>
    </w:p>
    <w:p w14:paraId="212154FC" w14:textId="77777777" w:rsidR="00EA737E" w:rsidRPr="00EA737E" w:rsidRDefault="00EA737E" w:rsidP="00EA737E">
      <w:pPr>
        <w:spacing w:line="276" w:lineRule="auto"/>
        <w:rPr>
          <w:rFonts w:ascii="Calibri" w:hAnsi="Calibri"/>
        </w:rPr>
      </w:pPr>
      <w:r w:rsidRPr="00EA737E">
        <w:rPr>
          <w:rFonts w:ascii="Calibri" w:hAnsi="Calibri"/>
        </w:rPr>
        <w:t>In other words, I will fear God more than I will fear man. It's part of God's character. I will not be afraid. One of the reasons why we shouldn't fear is because of God's nature and His character.</w:t>
      </w:r>
    </w:p>
    <w:p w14:paraId="16C60EE2" w14:textId="77777777" w:rsidR="00EA737E" w:rsidRPr="00EA737E" w:rsidRDefault="00EA737E" w:rsidP="00EA737E">
      <w:pPr>
        <w:spacing w:line="276" w:lineRule="auto"/>
        <w:rPr>
          <w:rFonts w:ascii="Calibri" w:hAnsi="Calibri"/>
        </w:rPr>
      </w:pPr>
    </w:p>
    <w:p w14:paraId="4735A494" w14:textId="77777777" w:rsidR="00EA737E" w:rsidRPr="00EA737E" w:rsidRDefault="00EA737E" w:rsidP="00EA737E">
      <w:pPr>
        <w:spacing w:line="276" w:lineRule="auto"/>
        <w:rPr>
          <w:rFonts w:ascii="Calibri" w:hAnsi="Calibri"/>
        </w:rPr>
      </w:pPr>
      <w:r w:rsidRPr="00EA737E">
        <w:rPr>
          <w:rFonts w:ascii="Calibri" w:hAnsi="Calibri"/>
        </w:rPr>
        <w:t>“Then my enemies will retreat on the day when I call. This I know: God is for me” (Psalm 56:9).</w:t>
      </w:r>
    </w:p>
    <w:p w14:paraId="6FF7AF9C" w14:textId="77777777" w:rsidR="00EA737E" w:rsidRPr="00EA737E" w:rsidRDefault="00EA737E" w:rsidP="00EA737E">
      <w:pPr>
        <w:spacing w:line="276" w:lineRule="auto"/>
        <w:rPr>
          <w:rFonts w:ascii="Calibri" w:hAnsi="Calibri"/>
        </w:rPr>
      </w:pPr>
    </w:p>
    <w:p w14:paraId="0C18D874" w14:textId="77777777" w:rsidR="00EA737E" w:rsidRPr="00EA737E" w:rsidRDefault="00EA737E" w:rsidP="00EA737E">
      <w:pPr>
        <w:spacing w:line="276" w:lineRule="auto"/>
        <w:rPr>
          <w:rFonts w:ascii="Calibri" w:hAnsi="Calibri"/>
        </w:rPr>
      </w:pPr>
      <w:r w:rsidRPr="00EA737E">
        <w:rPr>
          <w:rFonts w:ascii="Calibri" w:hAnsi="Calibri"/>
        </w:rPr>
        <w:t xml:space="preserve">Do you believe that today? Do you believe that God is on your side? Do you believe that God is advocating for you? Do you believe that God is really for you? </w:t>
      </w:r>
    </w:p>
    <w:p w14:paraId="30349975" w14:textId="77777777" w:rsidR="00EA737E" w:rsidRPr="00EA737E" w:rsidRDefault="00EA737E" w:rsidP="00EA737E">
      <w:pPr>
        <w:spacing w:line="276" w:lineRule="auto"/>
        <w:rPr>
          <w:rFonts w:ascii="Calibri" w:hAnsi="Calibri"/>
        </w:rPr>
      </w:pPr>
    </w:p>
    <w:p w14:paraId="6CEFE3A2" w14:textId="77777777" w:rsidR="00EA737E" w:rsidRPr="00EA737E" w:rsidRDefault="00EA737E" w:rsidP="00EA737E">
      <w:pPr>
        <w:spacing w:line="276" w:lineRule="auto"/>
        <w:rPr>
          <w:rFonts w:ascii="Calibri" w:hAnsi="Calibri"/>
        </w:rPr>
      </w:pPr>
      <w:r w:rsidRPr="00EA737E">
        <w:rPr>
          <w:rFonts w:ascii="Calibri" w:hAnsi="Calibri"/>
        </w:rPr>
        <w:t>The Apostle Paul echoed this:</w:t>
      </w:r>
    </w:p>
    <w:p w14:paraId="49FCBEA7" w14:textId="77777777" w:rsidR="00EA737E" w:rsidRPr="00EA737E" w:rsidRDefault="00EA737E" w:rsidP="00EA737E">
      <w:pPr>
        <w:spacing w:line="276" w:lineRule="auto"/>
        <w:rPr>
          <w:rFonts w:ascii="Calibri" w:hAnsi="Calibri"/>
        </w:rPr>
      </w:pPr>
    </w:p>
    <w:p w14:paraId="002AEFCD" w14:textId="77777777" w:rsidR="00EA737E" w:rsidRPr="00EA737E" w:rsidRDefault="00EA737E" w:rsidP="00EA737E">
      <w:pPr>
        <w:spacing w:line="276" w:lineRule="auto"/>
        <w:rPr>
          <w:rFonts w:ascii="Calibri" w:hAnsi="Calibri"/>
        </w:rPr>
      </w:pPr>
      <w:r w:rsidRPr="00EA737E">
        <w:rPr>
          <w:rFonts w:ascii="Calibri" w:hAnsi="Calibri"/>
        </w:rPr>
        <w:t>“What, then, are we to say about these things? If God is for us, who is against us?” (Romans 8:31).</w:t>
      </w:r>
    </w:p>
    <w:p w14:paraId="0A3E4ADE" w14:textId="77777777" w:rsidR="00EA737E" w:rsidRPr="00EA737E" w:rsidRDefault="00EA737E" w:rsidP="00EA737E">
      <w:pPr>
        <w:spacing w:line="276" w:lineRule="auto"/>
        <w:rPr>
          <w:rFonts w:ascii="Calibri" w:hAnsi="Calibri"/>
        </w:rPr>
      </w:pPr>
    </w:p>
    <w:p w14:paraId="12CACD64" w14:textId="77777777" w:rsidR="00EA737E" w:rsidRPr="00EA737E" w:rsidRDefault="00EA737E" w:rsidP="00EA737E">
      <w:pPr>
        <w:spacing w:line="276" w:lineRule="auto"/>
        <w:rPr>
          <w:rFonts w:ascii="Calibri" w:hAnsi="Calibri"/>
        </w:rPr>
      </w:pPr>
      <w:r w:rsidRPr="00EA737E">
        <w:rPr>
          <w:rFonts w:ascii="Calibri" w:hAnsi="Calibri"/>
        </w:rPr>
        <w:lastRenderedPageBreak/>
        <w:t xml:space="preserve">Many biblical commentators believe that the Apostle Paul is quoting King David in Psalm 56. God is for you. Did you know God wants you to do well? God wants you to find your purpose. God wants you to be blessed. God wants you to be successful at fulfilling every purpose that He has put before you. If God is for you, who can be against you? </w:t>
      </w:r>
    </w:p>
    <w:p w14:paraId="093633AA" w14:textId="77777777" w:rsidR="00EA737E" w:rsidRPr="00EA737E" w:rsidRDefault="00EA737E" w:rsidP="00EA737E">
      <w:pPr>
        <w:spacing w:line="276" w:lineRule="auto"/>
        <w:rPr>
          <w:rFonts w:ascii="Calibri" w:hAnsi="Calibri"/>
        </w:rPr>
      </w:pPr>
    </w:p>
    <w:p w14:paraId="7F68A9C7" w14:textId="2E7BB90D" w:rsidR="00EA737E" w:rsidRPr="00EA737E" w:rsidRDefault="00EA737E" w:rsidP="00EA737E">
      <w:pPr>
        <w:spacing w:line="276" w:lineRule="auto"/>
        <w:rPr>
          <w:rFonts w:ascii="Calibri" w:hAnsi="Calibri"/>
        </w:rPr>
      </w:pPr>
      <w:r w:rsidRPr="00EA737E">
        <w:rPr>
          <w:rFonts w:ascii="Calibri" w:hAnsi="Calibri"/>
        </w:rPr>
        <w:t>Last year I watched one of the high school state championships games online</w:t>
      </w:r>
      <w:r w:rsidR="00FF7431">
        <w:rPr>
          <w:rFonts w:ascii="Calibri" w:hAnsi="Calibri"/>
        </w:rPr>
        <w:t xml:space="preserve"> due to the pandemic</w:t>
      </w:r>
      <w:r w:rsidRPr="00EA737E">
        <w:rPr>
          <w:rFonts w:ascii="Calibri" w:hAnsi="Calibri"/>
        </w:rPr>
        <w:t xml:space="preserve">. It was the weirdest thing because there were no cheerleaders, there was no band, there were no fans. It was like a glorified scrimmage where both teams wore their uniforms. I thought how hard </w:t>
      </w:r>
      <w:proofErr w:type="gramStart"/>
      <w:r w:rsidRPr="00EA737E">
        <w:rPr>
          <w:rFonts w:ascii="Calibri" w:hAnsi="Calibri"/>
        </w:rPr>
        <w:t>would it</w:t>
      </w:r>
      <w:proofErr w:type="gramEnd"/>
      <w:r w:rsidRPr="00EA737E">
        <w:rPr>
          <w:rFonts w:ascii="Calibri" w:hAnsi="Calibri"/>
        </w:rPr>
        <w:t xml:space="preserve"> be to play when there's nobody yelling, there's nobody screaming, there's no fans, there's nothing. It's just the players on the court</w:t>
      </w:r>
      <w:r w:rsidR="00FF7431">
        <w:rPr>
          <w:rFonts w:ascii="Calibri" w:hAnsi="Calibri"/>
        </w:rPr>
        <w:t xml:space="preserve">, </w:t>
      </w:r>
      <w:proofErr w:type="gramStart"/>
      <w:r w:rsidR="00FF7431">
        <w:rPr>
          <w:rFonts w:ascii="Calibri" w:hAnsi="Calibri"/>
        </w:rPr>
        <w:t>coaches</w:t>
      </w:r>
      <w:proofErr w:type="gramEnd"/>
      <w:r w:rsidR="00FF7431">
        <w:rPr>
          <w:rFonts w:ascii="Calibri" w:hAnsi="Calibri"/>
        </w:rPr>
        <w:t xml:space="preserve"> and a video camera.</w:t>
      </w:r>
    </w:p>
    <w:p w14:paraId="6D463582" w14:textId="77777777" w:rsidR="00EA737E" w:rsidRPr="00EA737E" w:rsidRDefault="00EA737E" w:rsidP="00EA737E">
      <w:pPr>
        <w:spacing w:line="276" w:lineRule="auto"/>
        <w:rPr>
          <w:rFonts w:ascii="Calibri" w:hAnsi="Calibri"/>
        </w:rPr>
      </w:pPr>
    </w:p>
    <w:p w14:paraId="397FA859" w14:textId="77777777" w:rsidR="00EA737E" w:rsidRPr="00EA737E" w:rsidRDefault="00EA737E" w:rsidP="00EA737E">
      <w:pPr>
        <w:spacing w:line="276" w:lineRule="auto"/>
        <w:rPr>
          <w:rFonts w:ascii="Calibri" w:hAnsi="Calibri"/>
        </w:rPr>
      </w:pPr>
      <w:r w:rsidRPr="00EA737E">
        <w:rPr>
          <w:rFonts w:ascii="Calibri" w:hAnsi="Calibri"/>
        </w:rPr>
        <w:t xml:space="preserve">Friday night, I went to a high school football game and I was reminded how magnetic and how energetic it is to be at a live game. The band was playing, the cheerleaders were doing whatever cheerleaders do, the pom squad was going crazy, the parents were yelling at the refs. It was awesome. There was so much energy. In the back of my mind, I was like, “I need to get some pads and try and get on the field.” When you're a player, whether it's basketball, or football, or whatever you're playing, and people are yelling for you from the stands, do you play a little bit better? I think so. Absolutely. I know if the cheerleaders called my name, I ran faster. I believe that. It's true. </w:t>
      </w:r>
    </w:p>
    <w:p w14:paraId="716A3C5D" w14:textId="77777777" w:rsidR="00EA737E" w:rsidRPr="00EA737E" w:rsidRDefault="00EA737E" w:rsidP="00EA737E">
      <w:pPr>
        <w:spacing w:line="276" w:lineRule="auto"/>
        <w:rPr>
          <w:rFonts w:ascii="Calibri" w:hAnsi="Calibri"/>
        </w:rPr>
      </w:pPr>
    </w:p>
    <w:p w14:paraId="139ABA6B" w14:textId="77777777" w:rsidR="00EA737E" w:rsidRPr="00EA737E" w:rsidRDefault="00EA737E" w:rsidP="00EA737E">
      <w:pPr>
        <w:spacing w:line="276" w:lineRule="auto"/>
        <w:rPr>
          <w:rFonts w:ascii="Calibri" w:hAnsi="Calibri"/>
        </w:rPr>
      </w:pPr>
      <w:r w:rsidRPr="00EA737E">
        <w:rPr>
          <w:rFonts w:ascii="Calibri" w:hAnsi="Calibri"/>
        </w:rPr>
        <w:t xml:space="preserve">I want you to know something today: God is cheering for you. When you're running the race of your life, it's not like nobody's watching. God is in the bleachers. God is pulling for you. God is cheering for you. God is wearing your number. God is wearing your colors. I wonder how much faster we would run if we really believed that God was on our side. </w:t>
      </w:r>
    </w:p>
    <w:p w14:paraId="31EE4D73" w14:textId="77777777" w:rsidR="00EA737E" w:rsidRPr="00EA737E" w:rsidRDefault="00EA737E" w:rsidP="00EA737E">
      <w:pPr>
        <w:spacing w:line="276" w:lineRule="auto"/>
        <w:rPr>
          <w:rFonts w:ascii="Calibri" w:hAnsi="Calibri"/>
        </w:rPr>
      </w:pPr>
    </w:p>
    <w:p w14:paraId="1E1DFF8F" w14:textId="77777777" w:rsidR="00EA737E" w:rsidRPr="00EA737E" w:rsidRDefault="00EA737E" w:rsidP="00EA737E">
      <w:pPr>
        <w:spacing w:line="276" w:lineRule="auto"/>
        <w:rPr>
          <w:rFonts w:ascii="Calibri" w:hAnsi="Calibri"/>
        </w:rPr>
      </w:pPr>
      <w:r w:rsidRPr="00EA737E">
        <w:rPr>
          <w:rFonts w:ascii="Calibri" w:hAnsi="Calibri"/>
        </w:rPr>
        <w:t xml:space="preserve">God is committed to your success, to your power, and your strength. If God is for us, who can be against us? </w:t>
      </w:r>
    </w:p>
    <w:p w14:paraId="7FE1CF10" w14:textId="77777777" w:rsidR="00EA737E" w:rsidRPr="00EA737E" w:rsidRDefault="00EA737E" w:rsidP="00EA737E">
      <w:pPr>
        <w:spacing w:line="276" w:lineRule="auto"/>
        <w:rPr>
          <w:rFonts w:ascii="Calibri" w:hAnsi="Calibri"/>
        </w:rPr>
      </w:pPr>
    </w:p>
    <w:p w14:paraId="14D188E8" w14:textId="77777777" w:rsidR="00EA737E" w:rsidRPr="00EA737E" w:rsidRDefault="00EA737E" w:rsidP="00EA737E">
      <w:pPr>
        <w:spacing w:line="276" w:lineRule="auto"/>
        <w:rPr>
          <w:rFonts w:ascii="Calibri" w:hAnsi="Calibri"/>
        </w:rPr>
      </w:pPr>
      <w:r w:rsidRPr="00EA737E">
        <w:rPr>
          <w:rFonts w:ascii="Calibri" w:hAnsi="Calibri"/>
        </w:rPr>
        <w:t>“The Lord is my shepherd; I have everything that I need” (Psalm 23:1).</w:t>
      </w:r>
    </w:p>
    <w:p w14:paraId="457DFBEE" w14:textId="77777777" w:rsidR="00EA737E" w:rsidRPr="00EA737E" w:rsidRDefault="00EA737E" w:rsidP="00EA737E">
      <w:pPr>
        <w:spacing w:line="276" w:lineRule="auto"/>
        <w:rPr>
          <w:rFonts w:ascii="Calibri" w:hAnsi="Calibri"/>
        </w:rPr>
      </w:pPr>
    </w:p>
    <w:p w14:paraId="0D36B686" w14:textId="77777777" w:rsidR="00EA737E" w:rsidRPr="00EA737E" w:rsidRDefault="00EA737E" w:rsidP="00EA737E">
      <w:pPr>
        <w:spacing w:line="276" w:lineRule="auto"/>
        <w:rPr>
          <w:rFonts w:ascii="Calibri" w:hAnsi="Calibri"/>
        </w:rPr>
      </w:pPr>
      <w:r w:rsidRPr="00EA737E">
        <w:rPr>
          <w:rFonts w:ascii="Calibri" w:hAnsi="Calibri"/>
        </w:rPr>
        <w:t>That's a reflection of the character of God. Why do we trust God? Because of God's character. It is in God's nature. We could talk about a lot of things about God's character. We could talk about the fact that God is for us, we could talk about the goodness of God, we could talk about the justice of God, we could talk about the power of God, we could talk about the righteousness of God. But the character of God is one of the greatest, most compelling reasons that we should trust Him and the reason that we should put fear and anxiety beside us.</w:t>
      </w:r>
    </w:p>
    <w:p w14:paraId="0704FD16" w14:textId="77777777" w:rsidR="00EA737E" w:rsidRPr="00EA737E" w:rsidRDefault="00EA737E" w:rsidP="00EA737E">
      <w:pPr>
        <w:spacing w:line="276" w:lineRule="auto"/>
        <w:rPr>
          <w:rFonts w:ascii="Calibri" w:hAnsi="Calibri"/>
        </w:rPr>
      </w:pPr>
    </w:p>
    <w:p w14:paraId="656DF6A1" w14:textId="77777777" w:rsidR="00EA737E" w:rsidRPr="00EA737E" w:rsidRDefault="00EA737E" w:rsidP="00EA737E">
      <w:pPr>
        <w:spacing w:line="276" w:lineRule="auto"/>
        <w:rPr>
          <w:rFonts w:ascii="Calibri" w:hAnsi="Calibri"/>
        </w:rPr>
      </w:pPr>
      <w:r w:rsidRPr="00EA737E">
        <w:rPr>
          <w:rFonts w:ascii="Calibri" w:hAnsi="Calibri"/>
        </w:rPr>
        <w:lastRenderedPageBreak/>
        <w:t>David gives us a second reason, though, to trust God. It's not just God's character. It's also the word of God. He says, “I will not be afraid because of God’s word.”</w:t>
      </w:r>
    </w:p>
    <w:p w14:paraId="469B5CD3" w14:textId="77777777" w:rsidR="00EA737E" w:rsidRPr="00EA737E" w:rsidRDefault="00EA737E" w:rsidP="00EA737E">
      <w:pPr>
        <w:spacing w:line="276" w:lineRule="auto"/>
        <w:rPr>
          <w:rFonts w:ascii="Calibri" w:hAnsi="Calibri"/>
        </w:rPr>
      </w:pPr>
    </w:p>
    <w:p w14:paraId="5144D86D" w14:textId="77777777" w:rsidR="00EA737E" w:rsidRPr="00EA737E" w:rsidRDefault="00EA737E" w:rsidP="00EA737E">
      <w:pPr>
        <w:spacing w:line="276" w:lineRule="auto"/>
        <w:rPr>
          <w:rFonts w:ascii="Calibri" w:hAnsi="Calibri"/>
        </w:rPr>
      </w:pPr>
      <w:r w:rsidRPr="00EA737E">
        <w:rPr>
          <w:rFonts w:ascii="Calibri" w:hAnsi="Calibri"/>
        </w:rPr>
        <w:t>“In God, whose word I praise, in the Lord, whose word I praise, in God I trust; I will not be afraid” (Psalm 56:10-11).</w:t>
      </w:r>
    </w:p>
    <w:p w14:paraId="592FBC44" w14:textId="77777777" w:rsidR="00EA737E" w:rsidRPr="00EA737E" w:rsidRDefault="00EA737E" w:rsidP="00EA737E">
      <w:pPr>
        <w:spacing w:line="276" w:lineRule="auto"/>
        <w:rPr>
          <w:rFonts w:ascii="Calibri" w:hAnsi="Calibri"/>
        </w:rPr>
      </w:pPr>
    </w:p>
    <w:p w14:paraId="17566169" w14:textId="77777777" w:rsidR="00EA737E" w:rsidRPr="00EA737E" w:rsidRDefault="00EA737E" w:rsidP="00EA737E">
      <w:pPr>
        <w:spacing w:line="276" w:lineRule="auto"/>
        <w:rPr>
          <w:rFonts w:ascii="Calibri" w:hAnsi="Calibri"/>
        </w:rPr>
      </w:pPr>
      <w:r w:rsidRPr="00EA737E">
        <w:rPr>
          <w:rFonts w:ascii="Calibri" w:hAnsi="Calibri"/>
        </w:rPr>
        <w:t>He says, “I trust in the word of God.” If you want to have more faith and more trust in God, we need more of the word of God in our life. We need verses like Romans 8:31. “If God's for me, who could be against me?” We need that maybe etched on our desk at work or maybe somewhere on the wall at home. We need more of God's word.</w:t>
      </w:r>
    </w:p>
    <w:p w14:paraId="67E3B16A" w14:textId="77777777" w:rsidR="00EA737E" w:rsidRPr="00EA737E" w:rsidRDefault="00EA737E" w:rsidP="00EA737E">
      <w:pPr>
        <w:spacing w:line="276" w:lineRule="auto"/>
        <w:rPr>
          <w:rFonts w:ascii="Calibri" w:hAnsi="Calibri"/>
        </w:rPr>
      </w:pPr>
    </w:p>
    <w:p w14:paraId="251A1929" w14:textId="77777777" w:rsidR="00EA737E" w:rsidRPr="00EA737E" w:rsidRDefault="00EA737E" w:rsidP="00EA737E">
      <w:pPr>
        <w:spacing w:line="276" w:lineRule="auto"/>
        <w:rPr>
          <w:rFonts w:ascii="Calibri" w:hAnsi="Calibri"/>
        </w:rPr>
      </w:pPr>
      <w:r w:rsidRPr="00EA737E">
        <w:rPr>
          <w:rFonts w:ascii="Calibri" w:hAnsi="Calibri"/>
        </w:rPr>
        <w:t>Two of my favorite verses:</w:t>
      </w:r>
    </w:p>
    <w:p w14:paraId="7543F1B7" w14:textId="77777777" w:rsidR="00EA737E" w:rsidRPr="00EA737E" w:rsidRDefault="00EA737E" w:rsidP="00EA737E">
      <w:pPr>
        <w:spacing w:line="276" w:lineRule="auto"/>
        <w:rPr>
          <w:rFonts w:ascii="Calibri" w:hAnsi="Calibri"/>
        </w:rPr>
      </w:pPr>
    </w:p>
    <w:p w14:paraId="4A9CDFAF" w14:textId="77777777" w:rsidR="00EA737E" w:rsidRPr="00EA737E" w:rsidRDefault="00EA737E" w:rsidP="00EA737E">
      <w:pPr>
        <w:spacing w:line="276" w:lineRule="auto"/>
        <w:rPr>
          <w:rFonts w:ascii="Calibri" w:hAnsi="Calibri"/>
        </w:rPr>
      </w:pPr>
      <w:r w:rsidRPr="00EA737E">
        <w:rPr>
          <w:rFonts w:ascii="Calibri" w:hAnsi="Calibri"/>
        </w:rPr>
        <w:t>“Be strong and courageous; don’t be terrified or afraid of them. For the Lord your God is the one who will go with you; he will not leave you or abandon you. The Lord is the one who will go before you. He will be with you; he will not leave you or abandon you. Do not be afraid or discouraged” (Deuteronomy 31:6,8).</w:t>
      </w:r>
    </w:p>
    <w:p w14:paraId="7F3E0D1E" w14:textId="77777777" w:rsidR="00EA737E" w:rsidRPr="00EA737E" w:rsidRDefault="00EA737E" w:rsidP="00EA737E">
      <w:pPr>
        <w:spacing w:line="276" w:lineRule="auto"/>
        <w:rPr>
          <w:rFonts w:ascii="Calibri" w:hAnsi="Calibri"/>
        </w:rPr>
      </w:pPr>
    </w:p>
    <w:p w14:paraId="0A8A4238" w14:textId="77777777" w:rsidR="00EA737E" w:rsidRPr="00EA737E" w:rsidRDefault="00EA737E" w:rsidP="00EA737E">
      <w:pPr>
        <w:spacing w:line="276" w:lineRule="auto"/>
        <w:rPr>
          <w:rFonts w:ascii="Calibri" w:hAnsi="Calibri"/>
        </w:rPr>
      </w:pPr>
      <w:r w:rsidRPr="00EA737E">
        <w:rPr>
          <w:rFonts w:ascii="Calibri" w:hAnsi="Calibri"/>
        </w:rPr>
        <w:t xml:space="preserve">That is the word of God. Wow! You want to talk about uplifting? You want to talk about encouraging? You want to talk about a blessing? We can trust God because of God's word and God's character. These things fuel faith and they help us trust the process. </w:t>
      </w:r>
    </w:p>
    <w:p w14:paraId="751B1DCE" w14:textId="77777777" w:rsidR="00EA737E" w:rsidRPr="00EA737E" w:rsidRDefault="00EA737E" w:rsidP="00EA737E">
      <w:pPr>
        <w:spacing w:line="276" w:lineRule="auto"/>
        <w:rPr>
          <w:rFonts w:ascii="Calibri" w:hAnsi="Calibri"/>
        </w:rPr>
      </w:pPr>
    </w:p>
    <w:p w14:paraId="2C536245" w14:textId="77777777" w:rsidR="00EA737E" w:rsidRPr="00EA737E" w:rsidRDefault="00EA737E" w:rsidP="00EA737E">
      <w:pPr>
        <w:spacing w:line="276" w:lineRule="auto"/>
        <w:rPr>
          <w:rFonts w:ascii="Calibri" w:hAnsi="Calibri"/>
        </w:rPr>
      </w:pPr>
      <w:r w:rsidRPr="00EA737E">
        <w:rPr>
          <w:rFonts w:ascii="Calibri" w:hAnsi="Calibri"/>
        </w:rPr>
        <w:t xml:space="preserve">I want to say to you today, whatever is going on in your life, trust the process of God. The process is life is hard. There's some struggles. </w:t>
      </w:r>
    </w:p>
    <w:p w14:paraId="15EDC36A" w14:textId="77777777" w:rsidR="00EA737E" w:rsidRPr="00EA737E" w:rsidRDefault="00EA737E" w:rsidP="00EA737E">
      <w:pPr>
        <w:spacing w:line="276" w:lineRule="auto"/>
        <w:rPr>
          <w:rFonts w:ascii="Calibri" w:hAnsi="Calibri"/>
        </w:rPr>
      </w:pPr>
    </w:p>
    <w:p w14:paraId="5D6E84E2" w14:textId="77777777" w:rsidR="00EA737E" w:rsidRPr="00EA737E" w:rsidRDefault="00EA737E" w:rsidP="00EA737E">
      <w:pPr>
        <w:spacing w:line="276" w:lineRule="auto"/>
        <w:rPr>
          <w:rFonts w:ascii="Calibri" w:hAnsi="Calibri"/>
        </w:rPr>
      </w:pPr>
      <w:r w:rsidRPr="00EA737E">
        <w:rPr>
          <w:rFonts w:ascii="Calibri" w:hAnsi="Calibri"/>
        </w:rPr>
        <w:t>1. I'm afraid.</w:t>
      </w:r>
    </w:p>
    <w:p w14:paraId="73ECC7F6" w14:textId="77777777" w:rsidR="00EA737E" w:rsidRPr="00EA737E" w:rsidRDefault="00EA737E" w:rsidP="00EA737E">
      <w:pPr>
        <w:spacing w:line="276" w:lineRule="auto"/>
        <w:rPr>
          <w:rFonts w:ascii="Calibri" w:hAnsi="Calibri"/>
        </w:rPr>
      </w:pPr>
      <w:r w:rsidRPr="00EA737E">
        <w:rPr>
          <w:rFonts w:ascii="Calibri" w:hAnsi="Calibri"/>
        </w:rPr>
        <w:t>2. I will trust you when I’m afraid.</w:t>
      </w:r>
    </w:p>
    <w:p w14:paraId="5DC01DDA" w14:textId="77777777" w:rsidR="00EA737E" w:rsidRPr="00EA737E" w:rsidRDefault="00EA737E" w:rsidP="00EA737E">
      <w:pPr>
        <w:spacing w:line="276" w:lineRule="auto"/>
        <w:rPr>
          <w:rFonts w:ascii="Calibri" w:hAnsi="Calibri"/>
        </w:rPr>
      </w:pPr>
      <w:r w:rsidRPr="00EA737E">
        <w:rPr>
          <w:rFonts w:ascii="Calibri" w:hAnsi="Calibri"/>
        </w:rPr>
        <w:t xml:space="preserve">3. I won’t be afraid any longer because I trust in you. </w:t>
      </w:r>
    </w:p>
    <w:p w14:paraId="2E462D35" w14:textId="77777777" w:rsidR="00EA737E" w:rsidRPr="00EA737E" w:rsidRDefault="00EA737E" w:rsidP="00EA737E">
      <w:pPr>
        <w:spacing w:line="276" w:lineRule="auto"/>
        <w:rPr>
          <w:rFonts w:ascii="Calibri" w:hAnsi="Calibri"/>
        </w:rPr>
      </w:pPr>
    </w:p>
    <w:p w14:paraId="55410B24" w14:textId="77777777" w:rsidR="00EA737E" w:rsidRPr="00EA737E" w:rsidRDefault="00EA737E" w:rsidP="00EA737E">
      <w:pPr>
        <w:spacing w:line="276" w:lineRule="auto"/>
        <w:rPr>
          <w:rFonts w:ascii="Calibri" w:hAnsi="Calibri"/>
        </w:rPr>
      </w:pPr>
      <w:r w:rsidRPr="00EA737E">
        <w:rPr>
          <w:rFonts w:ascii="Calibri" w:hAnsi="Calibri"/>
        </w:rPr>
        <w:t>God is opening doors. God is working while you are resting. God is your greatest fan. God is your greatest cheerleader. That's why today we can trust the process and we can push anxiety, fear, and worry out of our lives.</w:t>
      </w:r>
    </w:p>
    <w:p w14:paraId="3B554975" w14:textId="77777777" w:rsidR="00EA737E" w:rsidRPr="00EA737E" w:rsidRDefault="00EA737E" w:rsidP="00EA737E">
      <w:pPr>
        <w:spacing w:line="276" w:lineRule="auto"/>
        <w:rPr>
          <w:rFonts w:ascii="Calibri" w:hAnsi="Calibri"/>
        </w:rPr>
      </w:pPr>
    </w:p>
    <w:p w14:paraId="7A295C8B" w14:textId="1D7FE5B6" w:rsidR="00EA737E" w:rsidRPr="00EA737E" w:rsidRDefault="00EA737E" w:rsidP="00EA737E">
      <w:pPr>
        <w:spacing w:line="276" w:lineRule="auto"/>
        <w:rPr>
          <w:rFonts w:ascii="Calibri" w:hAnsi="Calibri"/>
          <w:sz w:val="28"/>
          <w:szCs w:val="28"/>
        </w:rPr>
      </w:pPr>
      <w:r w:rsidRPr="00EA737E">
        <w:rPr>
          <w:rFonts w:ascii="Calibri" w:hAnsi="Calibri"/>
        </w:rPr>
        <w:br w:type="page"/>
      </w:r>
      <w:r w:rsidRPr="00EA737E">
        <w:rPr>
          <w:rFonts w:ascii="Calibri" w:hAnsi="Calibri"/>
          <w:b/>
          <w:bCs/>
          <w:sz w:val="28"/>
          <w:szCs w:val="28"/>
          <w:u w:val="single"/>
        </w:rPr>
        <w:lastRenderedPageBreak/>
        <w:t>OUTLINE</w:t>
      </w:r>
    </w:p>
    <w:p w14:paraId="1FD0486B" w14:textId="77777777" w:rsidR="00EA737E" w:rsidRPr="00EA737E" w:rsidRDefault="00EA737E" w:rsidP="00EA737E">
      <w:pPr>
        <w:spacing w:line="276" w:lineRule="auto"/>
        <w:rPr>
          <w:rFonts w:ascii="Calibri" w:hAnsi="Calibri"/>
        </w:rPr>
      </w:pPr>
    </w:p>
    <w:p w14:paraId="1476F788" w14:textId="77777777" w:rsidR="00EA737E" w:rsidRPr="00EA737E" w:rsidRDefault="00EA737E" w:rsidP="00EA737E">
      <w:pPr>
        <w:spacing w:line="276" w:lineRule="auto"/>
        <w:rPr>
          <w:rFonts w:ascii="Calibri" w:hAnsi="Calibri"/>
        </w:rPr>
      </w:pPr>
      <w:r w:rsidRPr="00EA737E">
        <w:rPr>
          <w:rFonts w:ascii="Calibri" w:hAnsi="Calibri"/>
        </w:rPr>
        <w:t>Consider it a great joy, my brothers and sisters, whenever you experience various trials, 3 because you know that the testing of your faith produces endurance. 4 And let endurance have its full effect, so that you may be mature and complete, lacking nothing. James 1:2-4 (CSB)</w:t>
      </w:r>
    </w:p>
    <w:p w14:paraId="3302DAE6" w14:textId="77777777" w:rsidR="00EA737E" w:rsidRPr="00EA737E" w:rsidRDefault="00EA737E" w:rsidP="00EA737E">
      <w:pPr>
        <w:spacing w:line="276" w:lineRule="auto"/>
        <w:rPr>
          <w:rFonts w:ascii="Calibri" w:hAnsi="Calibri"/>
        </w:rPr>
      </w:pPr>
    </w:p>
    <w:p w14:paraId="0F946FC4" w14:textId="77777777" w:rsidR="00EA737E" w:rsidRPr="00EA737E" w:rsidRDefault="00EA737E" w:rsidP="00EA737E">
      <w:pPr>
        <w:spacing w:line="276" w:lineRule="auto"/>
        <w:rPr>
          <w:rFonts w:ascii="Calibri" w:hAnsi="Calibri"/>
        </w:rPr>
      </w:pPr>
      <w:r w:rsidRPr="00EA737E">
        <w:rPr>
          <w:rFonts w:ascii="Calibri" w:hAnsi="Calibri"/>
        </w:rPr>
        <w:t>When I am afraid, I will trust in you.4 In God, whose word I praise, in God I trust; I will not be afraid. What can mere mortals do to me? Psalm 56:3-4 (CSB)</w:t>
      </w:r>
    </w:p>
    <w:p w14:paraId="4C906D3F" w14:textId="77777777" w:rsidR="00EA737E" w:rsidRPr="00EA737E" w:rsidRDefault="00EA737E" w:rsidP="00EA737E">
      <w:pPr>
        <w:spacing w:line="276" w:lineRule="auto"/>
        <w:rPr>
          <w:rFonts w:ascii="Calibri" w:hAnsi="Calibri"/>
        </w:rPr>
      </w:pPr>
    </w:p>
    <w:p w14:paraId="5BBBE8D2" w14:textId="77777777" w:rsidR="00EA737E" w:rsidRPr="00EA737E" w:rsidRDefault="00EA737E" w:rsidP="00EA737E">
      <w:pPr>
        <w:spacing w:line="276" w:lineRule="auto"/>
        <w:rPr>
          <w:rFonts w:ascii="Calibri" w:hAnsi="Calibri"/>
          <w:b/>
          <w:bCs/>
          <w:i/>
          <w:iCs/>
        </w:rPr>
      </w:pPr>
      <w:r w:rsidRPr="00EA737E">
        <w:rPr>
          <w:rFonts w:ascii="Calibri" w:hAnsi="Calibri"/>
          <w:b/>
          <w:bCs/>
          <w:i/>
          <w:iCs/>
        </w:rPr>
        <w:t>Trust The Process…</w:t>
      </w:r>
    </w:p>
    <w:p w14:paraId="52DF9F72" w14:textId="77777777" w:rsidR="00EA737E" w:rsidRPr="00EA737E" w:rsidRDefault="00EA737E" w:rsidP="00EA737E">
      <w:pPr>
        <w:spacing w:line="276" w:lineRule="auto"/>
        <w:rPr>
          <w:rFonts w:ascii="Calibri" w:hAnsi="Calibri"/>
        </w:rPr>
      </w:pPr>
    </w:p>
    <w:p w14:paraId="67F4CC7A" w14:textId="77777777" w:rsidR="00EA737E" w:rsidRPr="00EA737E" w:rsidRDefault="00EA737E" w:rsidP="00EA737E">
      <w:pPr>
        <w:spacing w:line="276" w:lineRule="auto"/>
        <w:rPr>
          <w:rFonts w:ascii="Calibri" w:hAnsi="Calibri"/>
          <w:b/>
          <w:bCs/>
        </w:rPr>
      </w:pPr>
      <w:r w:rsidRPr="00EA737E">
        <w:rPr>
          <w:rFonts w:ascii="Calibri" w:hAnsi="Calibri"/>
          <w:b/>
          <w:bCs/>
        </w:rPr>
        <w:t>1. When I’m Afraid</w:t>
      </w:r>
    </w:p>
    <w:p w14:paraId="35554C06" w14:textId="77777777" w:rsidR="00EA737E" w:rsidRPr="00EA737E" w:rsidRDefault="00EA737E" w:rsidP="00EA737E">
      <w:pPr>
        <w:spacing w:line="276" w:lineRule="auto"/>
        <w:rPr>
          <w:rFonts w:ascii="Calibri" w:hAnsi="Calibri"/>
        </w:rPr>
      </w:pPr>
    </w:p>
    <w:p w14:paraId="245244A5" w14:textId="36FA9D03" w:rsidR="00EA737E" w:rsidRPr="00EA737E" w:rsidRDefault="00EA737E" w:rsidP="00EA737E">
      <w:pPr>
        <w:spacing w:line="276" w:lineRule="auto"/>
        <w:rPr>
          <w:rFonts w:ascii="Calibri" w:hAnsi="Calibri"/>
        </w:rPr>
      </w:pPr>
      <w:r w:rsidRPr="00EA737E">
        <w:rPr>
          <w:rFonts w:ascii="Calibri" w:hAnsi="Calibri"/>
        </w:rPr>
        <w:t>Be gracious to me, God, for a man is trampling me; he fights and oppresses me all day long. My adversaries trample me all day, for many arrogantly fight against me. Psalm 56:1-2 (CSB)</w:t>
      </w:r>
    </w:p>
    <w:p w14:paraId="032025D8" w14:textId="77777777" w:rsidR="00EA737E" w:rsidRPr="00EA737E" w:rsidRDefault="00EA737E" w:rsidP="00EA737E">
      <w:pPr>
        <w:spacing w:line="276" w:lineRule="auto"/>
        <w:rPr>
          <w:rFonts w:ascii="Calibri" w:hAnsi="Calibri"/>
        </w:rPr>
      </w:pPr>
    </w:p>
    <w:p w14:paraId="03586FEB" w14:textId="77777777" w:rsidR="00EA737E" w:rsidRPr="00EA737E" w:rsidRDefault="00EA737E" w:rsidP="00EA737E">
      <w:pPr>
        <w:spacing w:line="276" w:lineRule="auto"/>
        <w:rPr>
          <w:rFonts w:ascii="Calibri" w:hAnsi="Calibri"/>
        </w:rPr>
      </w:pPr>
      <w:r w:rsidRPr="00EA737E">
        <w:rPr>
          <w:rFonts w:ascii="Calibri" w:hAnsi="Calibri"/>
        </w:rPr>
        <w:t>The fear of mankind is a snare, but the one who trusts in the Lord is protected. Proverbs 29:25 (CSB)</w:t>
      </w:r>
    </w:p>
    <w:p w14:paraId="72CA306F" w14:textId="77777777" w:rsidR="00EA737E" w:rsidRPr="00EA737E" w:rsidRDefault="00EA737E" w:rsidP="00EA737E">
      <w:pPr>
        <w:spacing w:line="276" w:lineRule="auto"/>
        <w:rPr>
          <w:rFonts w:ascii="Calibri" w:hAnsi="Calibri"/>
        </w:rPr>
      </w:pPr>
    </w:p>
    <w:p w14:paraId="51B10DA5" w14:textId="77777777" w:rsidR="00EA737E" w:rsidRPr="00EA737E" w:rsidRDefault="00EA737E" w:rsidP="00EA737E">
      <w:pPr>
        <w:spacing w:line="276" w:lineRule="auto"/>
        <w:rPr>
          <w:rFonts w:ascii="Calibri" w:hAnsi="Calibri"/>
          <w:b/>
          <w:bCs/>
        </w:rPr>
      </w:pPr>
      <w:r w:rsidRPr="00EA737E">
        <w:rPr>
          <w:rFonts w:ascii="Calibri" w:hAnsi="Calibri"/>
          <w:b/>
          <w:bCs/>
        </w:rPr>
        <w:t>2. I Will Trust You</w:t>
      </w:r>
    </w:p>
    <w:p w14:paraId="10656343" w14:textId="77777777" w:rsidR="00EA737E" w:rsidRPr="00EA737E" w:rsidRDefault="00EA737E" w:rsidP="00EA737E">
      <w:pPr>
        <w:spacing w:line="276" w:lineRule="auto"/>
        <w:rPr>
          <w:rFonts w:ascii="Calibri" w:hAnsi="Calibri"/>
        </w:rPr>
      </w:pPr>
    </w:p>
    <w:p w14:paraId="1C9DBF88" w14:textId="77777777" w:rsidR="00EA737E" w:rsidRPr="00EA737E" w:rsidRDefault="00EA737E" w:rsidP="00EA737E">
      <w:pPr>
        <w:spacing w:line="276" w:lineRule="auto"/>
        <w:rPr>
          <w:rFonts w:ascii="Calibri" w:hAnsi="Calibri"/>
        </w:rPr>
      </w:pPr>
      <w:r w:rsidRPr="00EA737E">
        <w:rPr>
          <w:rFonts w:ascii="Calibri" w:hAnsi="Calibri"/>
        </w:rPr>
        <w:t>When I am afraid, I will trust in you. Psalm 56:3 (CSB)</w:t>
      </w:r>
    </w:p>
    <w:p w14:paraId="6AC9951A" w14:textId="77777777" w:rsidR="00EA737E" w:rsidRPr="00EA737E" w:rsidRDefault="00EA737E" w:rsidP="00EA737E">
      <w:pPr>
        <w:spacing w:line="276" w:lineRule="auto"/>
        <w:rPr>
          <w:rFonts w:ascii="Calibri" w:hAnsi="Calibri"/>
        </w:rPr>
      </w:pPr>
    </w:p>
    <w:p w14:paraId="5269F856" w14:textId="77777777" w:rsidR="00EA737E" w:rsidRPr="00EA737E" w:rsidRDefault="00EA737E" w:rsidP="00EA737E">
      <w:pPr>
        <w:spacing w:line="276" w:lineRule="auto"/>
        <w:rPr>
          <w:rFonts w:ascii="Calibri" w:hAnsi="Calibri"/>
        </w:rPr>
      </w:pPr>
      <w:r w:rsidRPr="00EA737E">
        <w:rPr>
          <w:rFonts w:ascii="Calibri" w:hAnsi="Calibri"/>
        </w:rPr>
        <w:t>You yourself have recorded my wanderings. Put my tears in your bottle. Are they not in your book? Psalm 56:8 (CSB)</w:t>
      </w:r>
    </w:p>
    <w:p w14:paraId="4668D8AD" w14:textId="77777777" w:rsidR="00EA737E" w:rsidRPr="00EA737E" w:rsidRDefault="00EA737E" w:rsidP="00EA737E">
      <w:pPr>
        <w:spacing w:line="276" w:lineRule="auto"/>
        <w:rPr>
          <w:rFonts w:ascii="Calibri" w:hAnsi="Calibri"/>
        </w:rPr>
      </w:pPr>
    </w:p>
    <w:p w14:paraId="3F4D5218" w14:textId="77777777" w:rsidR="00EA737E" w:rsidRPr="00EA737E" w:rsidRDefault="00EA737E" w:rsidP="00EA737E">
      <w:pPr>
        <w:spacing w:line="276" w:lineRule="auto"/>
        <w:rPr>
          <w:rFonts w:ascii="Calibri" w:hAnsi="Calibri"/>
        </w:rPr>
      </w:pPr>
      <w:r w:rsidRPr="00EA737E">
        <w:rPr>
          <w:rFonts w:ascii="Calibri" w:hAnsi="Calibri"/>
        </w:rPr>
        <w:t>…casting all your cares on him, because he cares about you. 1 Peter 5:7 (CSB)</w:t>
      </w:r>
    </w:p>
    <w:p w14:paraId="1453361E" w14:textId="77777777" w:rsidR="00EA737E" w:rsidRPr="00EA737E" w:rsidRDefault="00EA737E" w:rsidP="00EA737E">
      <w:pPr>
        <w:spacing w:line="276" w:lineRule="auto"/>
        <w:rPr>
          <w:rFonts w:ascii="Calibri" w:hAnsi="Calibri"/>
        </w:rPr>
      </w:pPr>
    </w:p>
    <w:p w14:paraId="574FD6BE" w14:textId="77777777" w:rsidR="00EA737E" w:rsidRPr="00EA737E" w:rsidRDefault="00EA737E" w:rsidP="00EA737E">
      <w:pPr>
        <w:spacing w:line="276" w:lineRule="auto"/>
        <w:rPr>
          <w:rFonts w:ascii="Calibri" w:hAnsi="Calibri"/>
        </w:rPr>
      </w:pPr>
      <w:r w:rsidRPr="00EA737E">
        <w:rPr>
          <w:rFonts w:ascii="Calibri" w:hAnsi="Calibri"/>
        </w:rPr>
        <w:t>When He saw the crowds, He felt compassion for them, because they were weary and worn out, like sheep without a shepherd. Matthew 9:36 (CSB)</w:t>
      </w:r>
    </w:p>
    <w:p w14:paraId="2CEE198E" w14:textId="77777777" w:rsidR="00EA737E" w:rsidRPr="00EA737E" w:rsidRDefault="00EA737E" w:rsidP="00EA737E">
      <w:pPr>
        <w:spacing w:line="276" w:lineRule="auto"/>
        <w:rPr>
          <w:rFonts w:ascii="Calibri" w:hAnsi="Calibri"/>
        </w:rPr>
      </w:pPr>
    </w:p>
    <w:p w14:paraId="455730F5" w14:textId="77777777" w:rsidR="00EA737E" w:rsidRPr="00EA737E" w:rsidRDefault="00EA737E" w:rsidP="00EA737E">
      <w:pPr>
        <w:spacing w:line="276" w:lineRule="auto"/>
        <w:rPr>
          <w:rFonts w:ascii="Calibri" w:hAnsi="Calibri"/>
        </w:rPr>
      </w:pPr>
      <w:r w:rsidRPr="00EA737E">
        <w:rPr>
          <w:rFonts w:ascii="Calibri" w:hAnsi="Calibri"/>
        </w:rPr>
        <w:t xml:space="preserve">Moved with compassion, Jesus reached out His hand and touched him. “I am willing,” </w:t>
      </w:r>
      <w:proofErr w:type="gramStart"/>
      <w:r w:rsidRPr="00EA737E">
        <w:rPr>
          <w:rFonts w:ascii="Calibri" w:hAnsi="Calibri"/>
        </w:rPr>
        <w:t>He</w:t>
      </w:r>
      <w:proofErr w:type="gramEnd"/>
      <w:r w:rsidRPr="00EA737E">
        <w:rPr>
          <w:rFonts w:ascii="Calibri" w:hAnsi="Calibri"/>
        </w:rPr>
        <w:t xml:space="preserve"> told him. “Be made clean.” Mark 1:41 (CSB)</w:t>
      </w:r>
    </w:p>
    <w:p w14:paraId="3CFDEEB6" w14:textId="77777777" w:rsidR="00EA737E" w:rsidRPr="00EA737E" w:rsidRDefault="00EA737E" w:rsidP="00EA737E">
      <w:pPr>
        <w:spacing w:line="276" w:lineRule="auto"/>
        <w:rPr>
          <w:rFonts w:ascii="Calibri" w:hAnsi="Calibri"/>
        </w:rPr>
      </w:pPr>
    </w:p>
    <w:p w14:paraId="74BB8F6F" w14:textId="77777777" w:rsidR="00EA737E" w:rsidRPr="00EA737E" w:rsidRDefault="00EA737E" w:rsidP="00EA737E">
      <w:pPr>
        <w:spacing w:line="276" w:lineRule="auto"/>
        <w:rPr>
          <w:rFonts w:ascii="Calibri" w:hAnsi="Calibri"/>
          <w:b/>
          <w:bCs/>
        </w:rPr>
      </w:pPr>
      <w:r w:rsidRPr="00EA737E">
        <w:rPr>
          <w:rFonts w:ascii="Calibri" w:hAnsi="Calibri"/>
          <w:b/>
          <w:bCs/>
        </w:rPr>
        <w:t>3. I Will Not Be Afraid</w:t>
      </w:r>
    </w:p>
    <w:p w14:paraId="5A7A94ED" w14:textId="77777777" w:rsidR="00EA737E" w:rsidRPr="00EA737E" w:rsidRDefault="00EA737E" w:rsidP="00EA737E">
      <w:pPr>
        <w:spacing w:line="276" w:lineRule="auto"/>
        <w:rPr>
          <w:rFonts w:ascii="Calibri" w:hAnsi="Calibri"/>
        </w:rPr>
      </w:pPr>
    </w:p>
    <w:p w14:paraId="2BB02ED3" w14:textId="77777777" w:rsidR="00EA737E" w:rsidRPr="00EA737E" w:rsidRDefault="00EA737E" w:rsidP="00EA737E">
      <w:pPr>
        <w:spacing w:line="276" w:lineRule="auto"/>
        <w:rPr>
          <w:rFonts w:ascii="Calibri" w:hAnsi="Calibri"/>
        </w:rPr>
      </w:pPr>
      <w:r w:rsidRPr="00EA737E">
        <w:rPr>
          <w:rFonts w:ascii="Calibri" w:hAnsi="Calibri"/>
        </w:rPr>
        <w:t>I will not be afraid. What can mere mortals do to me? Psalm 56:4 (CSB)</w:t>
      </w:r>
    </w:p>
    <w:p w14:paraId="21012F9E" w14:textId="77777777" w:rsidR="00EA737E" w:rsidRPr="00EA737E" w:rsidRDefault="00EA737E" w:rsidP="00EA737E">
      <w:pPr>
        <w:spacing w:line="276" w:lineRule="auto"/>
        <w:rPr>
          <w:rFonts w:ascii="Calibri" w:hAnsi="Calibri"/>
        </w:rPr>
      </w:pPr>
    </w:p>
    <w:p w14:paraId="458C8781" w14:textId="77777777" w:rsidR="00EA737E" w:rsidRPr="00EA737E" w:rsidRDefault="00EA737E" w:rsidP="00EA737E">
      <w:pPr>
        <w:spacing w:line="276" w:lineRule="auto"/>
        <w:rPr>
          <w:rFonts w:ascii="Calibri" w:hAnsi="Calibri"/>
        </w:rPr>
      </w:pPr>
      <w:r w:rsidRPr="00EA737E">
        <w:rPr>
          <w:rFonts w:ascii="Calibri" w:hAnsi="Calibri"/>
        </w:rPr>
        <w:t>Then my enemies will retreat on the day when I call. This I know: God is for me. Psalm 56:9 (CSB)</w:t>
      </w:r>
    </w:p>
    <w:p w14:paraId="3B37482A" w14:textId="77777777" w:rsidR="00EA737E" w:rsidRPr="00EA737E" w:rsidRDefault="00EA737E" w:rsidP="00EA737E">
      <w:pPr>
        <w:spacing w:line="276" w:lineRule="auto"/>
        <w:rPr>
          <w:rFonts w:ascii="Calibri" w:hAnsi="Calibri"/>
        </w:rPr>
      </w:pPr>
    </w:p>
    <w:p w14:paraId="52D8471A" w14:textId="77777777" w:rsidR="00EA737E" w:rsidRPr="00EA737E" w:rsidRDefault="00EA737E" w:rsidP="00EA737E">
      <w:pPr>
        <w:spacing w:line="276" w:lineRule="auto"/>
        <w:rPr>
          <w:rFonts w:ascii="Calibri" w:hAnsi="Calibri"/>
        </w:rPr>
      </w:pPr>
      <w:r w:rsidRPr="00EA737E">
        <w:rPr>
          <w:rFonts w:ascii="Calibri" w:hAnsi="Calibri"/>
        </w:rPr>
        <w:t>What, then, are we to say about these things? If God is for us, who is against us? Romans 8:31 (CSB)</w:t>
      </w:r>
    </w:p>
    <w:p w14:paraId="4E2C9419" w14:textId="77777777" w:rsidR="00EA737E" w:rsidRPr="00EA737E" w:rsidRDefault="00EA737E" w:rsidP="00EA737E">
      <w:pPr>
        <w:spacing w:line="276" w:lineRule="auto"/>
        <w:rPr>
          <w:rFonts w:ascii="Calibri" w:hAnsi="Calibri"/>
        </w:rPr>
      </w:pPr>
    </w:p>
    <w:p w14:paraId="1F3A7341" w14:textId="790989B5" w:rsidR="00EA737E" w:rsidRPr="00EA737E" w:rsidRDefault="00EA737E" w:rsidP="00EA737E">
      <w:pPr>
        <w:spacing w:line="276" w:lineRule="auto"/>
        <w:rPr>
          <w:rFonts w:ascii="Calibri" w:hAnsi="Calibri"/>
        </w:rPr>
      </w:pPr>
      <w:r w:rsidRPr="00EA737E">
        <w:rPr>
          <w:rFonts w:ascii="Calibri" w:hAnsi="Calibri"/>
        </w:rPr>
        <w:t>In God, whose word I praise, in the Lord, whose word I praise,</w:t>
      </w:r>
      <w:r w:rsidR="008E1641">
        <w:rPr>
          <w:rFonts w:ascii="Calibri" w:hAnsi="Calibri"/>
        </w:rPr>
        <w:t xml:space="preserve"> </w:t>
      </w:r>
      <w:r w:rsidRPr="00EA737E">
        <w:rPr>
          <w:rFonts w:ascii="Calibri" w:hAnsi="Calibri"/>
        </w:rPr>
        <w:t>in God I trust; I will not be afraid. Psalm 56:10 (CSB)</w:t>
      </w:r>
    </w:p>
    <w:p w14:paraId="206434DF" w14:textId="77777777" w:rsidR="00EA737E" w:rsidRPr="00EA737E" w:rsidRDefault="00EA737E" w:rsidP="00EA737E">
      <w:pPr>
        <w:spacing w:line="276" w:lineRule="auto"/>
        <w:rPr>
          <w:rFonts w:ascii="Calibri" w:hAnsi="Calibri"/>
        </w:rPr>
      </w:pPr>
    </w:p>
    <w:p w14:paraId="3F4D0197" w14:textId="7DF4E4CE" w:rsidR="00EA737E" w:rsidRPr="00EA737E" w:rsidRDefault="00EA737E" w:rsidP="00EA737E">
      <w:pPr>
        <w:spacing w:line="276" w:lineRule="auto"/>
        <w:rPr>
          <w:rFonts w:ascii="Calibri" w:hAnsi="Calibri"/>
        </w:rPr>
      </w:pPr>
      <w:r w:rsidRPr="00EA737E">
        <w:rPr>
          <w:rFonts w:ascii="Calibri" w:hAnsi="Calibri"/>
        </w:rPr>
        <w:t>Be strong and courageous; don’t be terrified or afraid of them. For the Lord your God is the one who will go with you; he will not leave you or abandon you.” The Lord is the one who will go before you. He will be with you; he will not leave you or abandon you. Do not be afraid or discouraged. Deuteronomy 31:6,8 (CSB)</w:t>
      </w:r>
    </w:p>
    <w:p w14:paraId="1F1E2D66" w14:textId="77777777" w:rsidR="00F81C0F" w:rsidRPr="0091120A" w:rsidRDefault="00F81C0F" w:rsidP="009E4AB7">
      <w:pPr>
        <w:spacing w:line="276" w:lineRule="auto"/>
        <w:rPr>
          <w:rFonts w:ascii="Calibri" w:hAnsi="Calibri"/>
        </w:rPr>
      </w:pPr>
    </w:p>
    <w:p w14:paraId="12E548F9" w14:textId="77777777" w:rsidR="009D7446" w:rsidRPr="00BD63AF" w:rsidRDefault="009D7446" w:rsidP="009E4AB7">
      <w:pPr>
        <w:spacing w:line="276" w:lineRule="auto"/>
        <w:rPr>
          <w:rFonts w:ascii="Calibri" w:hAnsi="Calibri" w:cs="Calibri"/>
        </w:rPr>
      </w:pPr>
    </w:p>
    <w:sectPr w:rsidR="009D7446" w:rsidRPr="00BD63A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86604" w14:textId="77777777" w:rsidR="009B110E" w:rsidRDefault="009B110E">
      <w:r>
        <w:separator/>
      </w:r>
    </w:p>
  </w:endnote>
  <w:endnote w:type="continuationSeparator" w:id="0">
    <w:p w14:paraId="6F23684B" w14:textId="77777777" w:rsidR="009B110E" w:rsidRDefault="009B110E">
      <w:r>
        <w:continuationSeparator/>
      </w:r>
    </w:p>
  </w:endnote>
  <w:endnote w:type="continuationNotice" w:id="1">
    <w:p w14:paraId="0A721FD2" w14:textId="77777777" w:rsidR="009B110E" w:rsidRDefault="009B1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2532" w14:textId="77777777" w:rsidR="000F5BCD" w:rsidRDefault="000F5B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E8E1CB2" w:rsidR="000D064C" w:rsidRPr="00E001F4" w:rsidRDefault="005E7A87" w:rsidP="00E001F4">
    <w:pPr>
      <w:pStyle w:val="Footer"/>
      <w:jc w:val="right"/>
      <w:rPr>
        <w:rFonts w:ascii="Calibri" w:hAnsi="Calibri"/>
      </w:rPr>
    </w:pPr>
    <w:r>
      <w:tab/>
    </w:r>
    <w:r w:rsidR="00866B7A">
      <w:rPr>
        <w:rFonts w:ascii="Calibri" w:hAnsi="Calibri"/>
        <w:b/>
        <w:bCs/>
      </w:rPr>
      <w:t>Panic Attack</w:t>
    </w:r>
    <w:r w:rsidR="000D064C" w:rsidRPr="00E001F4">
      <w:rPr>
        <w:rFonts w:ascii="Calibri" w:hAnsi="Calibri"/>
        <w:b/>
        <w:bCs/>
      </w:rPr>
      <w:t>—</w:t>
    </w:r>
    <w:r w:rsidR="00EA737E">
      <w:rPr>
        <w:rFonts w:ascii="Calibri" w:hAnsi="Calibri"/>
        <w:b/>
        <w:bCs/>
      </w:rPr>
      <w:t xml:space="preserve">Trust </w:t>
    </w:r>
    <w:proofErr w:type="gramStart"/>
    <w:r w:rsidR="00EA737E">
      <w:rPr>
        <w:rFonts w:ascii="Calibri" w:hAnsi="Calibri"/>
        <w:b/>
        <w:bCs/>
      </w:rPr>
      <w:t>The</w:t>
    </w:r>
    <w:proofErr w:type="gramEnd"/>
    <w:r w:rsidR="00EA737E">
      <w:rPr>
        <w:rFonts w:ascii="Calibri" w:hAnsi="Calibri"/>
        <w:b/>
        <w:bCs/>
      </w:rPr>
      <w:t xml:space="preserve"> Process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80B67" w14:textId="77777777" w:rsidR="000F5BCD" w:rsidRDefault="000F5B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92FFF" w14:textId="77777777" w:rsidR="009B110E" w:rsidRDefault="009B110E">
      <w:r>
        <w:separator/>
      </w:r>
    </w:p>
  </w:footnote>
  <w:footnote w:type="continuationSeparator" w:id="0">
    <w:p w14:paraId="42346B51" w14:textId="77777777" w:rsidR="009B110E" w:rsidRDefault="009B110E">
      <w:r>
        <w:continuationSeparator/>
      </w:r>
    </w:p>
  </w:footnote>
  <w:footnote w:type="continuationNotice" w:id="1">
    <w:p w14:paraId="2E60F189" w14:textId="77777777" w:rsidR="009B110E" w:rsidRDefault="009B11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866B7A"/>
    <w:rsid w:val="00002C62"/>
    <w:rsid w:val="000058A9"/>
    <w:rsid w:val="000101D8"/>
    <w:rsid w:val="000122AD"/>
    <w:rsid w:val="000231E7"/>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352B"/>
    <w:rsid w:val="000F3E99"/>
    <w:rsid w:val="000F5BCD"/>
    <w:rsid w:val="000F78CC"/>
    <w:rsid w:val="00100E61"/>
    <w:rsid w:val="00101707"/>
    <w:rsid w:val="00115B54"/>
    <w:rsid w:val="001307E2"/>
    <w:rsid w:val="00134671"/>
    <w:rsid w:val="00135D5D"/>
    <w:rsid w:val="00144288"/>
    <w:rsid w:val="001461B1"/>
    <w:rsid w:val="001822A0"/>
    <w:rsid w:val="00185CA0"/>
    <w:rsid w:val="001903F1"/>
    <w:rsid w:val="001A2F4C"/>
    <w:rsid w:val="001A4038"/>
    <w:rsid w:val="001C6DAF"/>
    <w:rsid w:val="001E3993"/>
    <w:rsid w:val="001F2E97"/>
    <w:rsid w:val="001F736C"/>
    <w:rsid w:val="00204C25"/>
    <w:rsid w:val="002252B6"/>
    <w:rsid w:val="002255D9"/>
    <w:rsid w:val="00236AB3"/>
    <w:rsid w:val="00255946"/>
    <w:rsid w:val="00274BB9"/>
    <w:rsid w:val="0028034F"/>
    <w:rsid w:val="00285843"/>
    <w:rsid w:val="00290511"/>
    <w:rsid w:val="002A27F0"/>
    <w:rsid w:val="002B7D3B"/>
    <w:rsid w:val="002B7DA4"/>
    <w:rsid w:val="002D3E02"/>
    <w:rsid w:val="002D6FF3"/>
    <w:rsid w:val="002E1AD4"/>
    <w:rsid w:val="002F171C"/>
    <w:rsid w:val="002F3A62"/>
    <w:rsid w:val="002F6231"/>
    <w:rsid w:val="00313F0F"/>
    <w:rsid w:val="00327235"/>
    <w:rsid w:val="003351DD"/>
    <w:rsid w:val="003360D2"/>
    <w:rsid w:val="0034188B"/>
    <w:rsid w:val="00346C31"/>
    <w:rsid w:val="00386B56"/>
    <w:rsid w:val="00394E73"/>
    <w:rsid w:val="00397EA2"/>
    <w:rsid w:val="003D2E36"/>
    <w:rsid w:val="003E0C7C"/>
    <w:rsid w:val="003E3313"/>
    <w:rsid w:val="003E6080"/>
    <w:rsid w:val="003F23DC"/>
    <w:rsid w:val="003F6FC6"/>
    <w:rsid w:val="00403663"/>
    <w:rsid w:val="00404A59"/>
    <w:rsid w:val="0042042A"/>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E1B8C"/>
    <w:rsid w:val="005E3D64"/>
    <w:rsid w:val="005E7A87"/>
    <w:rsid w:val="0062720A"/>
    <w:rsid w:val="00631CBE"/>
    <w:rsid w:val="006666D7"/>
    <w:rsid w:val="00676E96"/>
    <w:rsid w:val="006A24A7"/>
    <w:rsid w:val="006A6FCB"/>
    <w:rsid w:val="006B7862"/>
    <w:rsid w:val="006C4559"/>
    <w:rsid w:val="006C7CC3"/>
    <w:rsid w:val="006D24DF"/>
    <w:rsid w:val="006D3136"/>
    <w:rsid w:val="006D3F80"/>
    <w:rsid w:val="006D5364"/>
    <w:rsid w:val="006E4F39"/>
    <w:rsid w:val="006E77E6"/>
    <w:rsid w:val="00702914"/>
    <w:rsid w:val="007630E7"/>
    <w:rsid w:val="00791189"/>
    <w:rsid w:val="007960BA"/>
    <w:rsid w:val="007A0295"/>
    <w:rsid w:val="007A6325"/>
    <w:rsid w:val="007C5C95"/>
    <w:rsid w:val="007E1319"/>
    <w:rsid w:val="007F5E3F"/>
    <w:rsid w:val="008073BF"/>
    <w:rsid w:val="008356BD"/>
    <w:rsid w:val="0084063F"/>
    <w:rsid w:val="00866B7A"/>
    <w:rsid w:val="00870C4A"/>
    <w:rsid w:val="00872B1A"/>
    <w:rsid w:val="00890144"/>
    <w:rsid w:val="00894E92"/>
    <w:rsid w:val="00895E2E"/>
    <w:rsid w:val="008B653B"/>
    <w:rsid w:val="008C653F"/>
    <w:rsid w:val="008E1641"/>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10E"/>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43A90"/>
    <w:rsid w:val="00A51274"/>
    <w:rsid w:val="00A51B63"/>
    <w:rsid w:val="00A83591"/>
    <w:rsid w:val="00AB12C5"/>
    <w:rsid w:val="00AC1B83"/>
    <w:rsid w:val="00AF468A"/>
    <w:rsid w:val="00B03B8B"/>
    <w:rsid w:val="00B10327"/>
    <w:rsid w:val="00B158DB"/>
    <w:rsid w:val="00B3092B"/>
    <w:rsid w:val="00B40364"/>
    <w:rsid w:val="00B56A4D"/>
    <w:rsid w:val="00B604D0"/>
    <w:rsid w:val="00B92770"/>
    <w:rsid w:val="00B940D4"/>
    <w:rsid w:val="00BA7A74"/>
    <w:rsid w:val="00BB0612"/>
    <w:rsid w:val="00BC10B4"/>
    <w:rsid w:val="00BD145D"/>
    <w:rsid w:val="00BD21E1"/>
    <w:rsid w:val="00BD3572"/>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44685"/>
    <w:rsid w:val="00D50921"/>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34A7C"/>
    <w:rsid w:val="00E53191"/>
    <w:rsid w:val="00E56D30"/>
    <w:rsid w:val="00E64AE0"/>
    <w:rsid w:val="00E667AB"/>
    <w:rsid w:val="00E75A9B"/>
    <w:rsid w:val="00E91EAD"/>
    <w:rsid w:val="00EA737E"/>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C7821"/>
    <w:rsid w:val="00FE4454"/>
    <w:rsid w:val="00FF7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71</TotalTime>
  <Pages>12</Pages>
  <Words>3526</Words>
  <Characters>20104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2022-12-04T00:53:00Z</cp:lastPrinted>
  <dcterms:created xsi:type="dcterms:W3CDTF">2022-12-04T00:52:00Z</dcterms:created>
  <dcterms:modified xsi:type="dcterms:W3CDTF">2022-12-07T23:13:00Z</dcterms:modified>
  <cp:category/>
</cp:coreProperties>
</file>